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42B80" w14:textId="77777777" w:rsidR="006E45D1" w:rsidRPr="00834F05" w:rsidRDefault="002D131C">
      <w:pPr>
        <w:pStyle w:val="Pealkiri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Pakkumusmenetluse Kutse: Videovalveseadmete Tarnimine Jalgpallihallile</w:t>
      </w:r>
    </w:p>
    <w:p w14:paraId="2C25C0CC" w14:textId="3902DF83" w:rsidR="006E45D1" w:rsidRPr="00834F05" w:rsidRDefault="002D131C">
      <w:pPr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 xml:space="preserve">Rakvere Spordikeskus kutsub Teid esitama hinnapakkumust videovalveseadmete </w:t>
      </w:r>
      <w:r w:rsidR="00834F05">
        <w:rPr>
          <w:rFonts w:ascii="Times New Roman" w:hAnsi="Times New Roman" w:cs="Times New Roman"/>
          <w:lang w:val="et-EE"/>
        </w:rPr>
        <w:t xml:space="preserve">soetamiseks ja </w:t>
      </w:r>
      <w:r w:rsidRPr="00834F05">
        <w:rPr>
          <w:rFonts w:ascii="Times New Roman" w:hAnsi="Times New Roman" w:cs="Times New Roman"/>
          <w:lang w:val="et-EE"/>
        </w:rPr>
        <w:t>tarnimiseks Rakverre, Piiri tn 8d ehitatavale jalgpallihallile.</w:t>
      </w:r>
    </w:p>
    <w:p w14:paraId="3F62225C" w14:textId="77777777" w:rsidR="006E45D1" w:rsidRPr="00834F05" w:rsidRDefault="002D131C">
      <w:pPr>
        <w:pStyle w:val="Pealkiri1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Hinnapakkumise tingimused:</w:t>
      </w:r>
    </w:p>
    <w:p w14:paraId="32CCEB81" w14:textId="36D4E26B" w:rsidR="006E45D1" w:rsidRPr="00834F05" w:rsidRDefault="002D131C">
      <w:pPr>
        <w:pStyle w:val="Loendinumber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 xml:space="preserve"> Pakkumine peab sisaldama:</w:t>
      </w:r>
    </w:p>
    <w:p w14:paraId="7A7383A9" w14:textId="77777777" w:rsidR="006E45D1" w:rsidRPr="00834F05" w:rsidRDefault="002D131C">
      <w:pPr>
        <w:pStyle w:val="Loenditpp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Seadmete üksikasjalikku loetelu (kaamerate tüübid, salvestusseadmed, monitorid, võrguseadmed jne);</w:t>
      </w:r>
    </w:p>
    <w:p w14:paraId="3C8ED565" w14:textId="77777777" w:rsidR="006E45D1" w:rsidRPr="00834F05" w:rsidRDefault="002D131C">
      <w:pPr>
        <w:pStyle w:val="Loenditpp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Seadmete koguseid;</w:t>
      </w:r>
    </w:p>
    <w:p w14:paraId="4E9D45DA" w14:textId="10DB1121" w:rsidR="006E45D1" w:rsidRPr="00834F05" w:rsidRDefault="002D131C">
      <w:pPr>
        <w:pStyle w:val="Loenditpp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 xml:space="preserve">Hinnainfot (ühikuhind ja kogumaksumus </w:t>
      </w:r>
      <w:r w:rsidR="00834F05">
        <w:rPr>
          <w:rFonts w:ascii="Times New Roman" w:hAnsi="Times New Roman" w:cs="Times New Roman"/>
          <w:lang w:val="et-EE"/>
        </w:rPr>
        <w:t>ilma</w:t>
      </w:r>
      <w:r w:rsidRPr="00834F05">
        <w:rPr>
          <w:rFonts w:ascii="Times New Roman" w:hAnsi="Times New Roman" w:cs="Times New Roman"/>
          <w:lang w:val="et-EE"/>
        </w:rPr>
        <w:t xml:space="preserve"> käibemaksu</w:t>
      </w:r>
      <w:r w:rsidR="00834F05">
        <w:rPr>
          <w:rFonts w:ascii="Times New Roman" w:hAnsi="Times New Roman" w:cs="Times New Roman"/>
          <w:lang w:val="et-EE"/>
        </w:rPr>
        <w:t>t</w:t>
      </w:r>
      <w:r w:rsidRPr="00834F05">
        <w:rPr>
          <w:rFonts w:ascii="Times New Roman" w:hAnsi="Times New Roman" w:cs="Times New Roman"/>
          <w:lang w:val="et-EE"/>
        </w:rPr>
        <w:t>a).</w:t>
      </w:r>
    </w:p>
    <w:p w14:paraId="028DA4F3" w14:textId="37D3129F" w:rsidR="006E45D1" w:rsidRPr="00834F05" w:rsidRDefault="002D131C">
      <w:pPr>
        <w:pStyle w:val="Loendinumber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Tehnilised nõuded:</w:t>
      </w:r>
    </w:p>
    <w:p w14:paraId="0EFDAF35" w14:textId="11DAF8A3" w:rsidR="006E45D1" w:rsidRPr="00834F05" w:rsidRDefault="00834F05">
      <w:pPr>
        <w:pStyle w:val="Loenditpp"/>
        <w:rPr>
          <w:rFonts w:ascii="Times New Roman" w:hAnsi="Times New Roman" w:cs="Times New Roman"/>
          <w:lang w:val="et-EE"/>
        </w:rPr>
      </w:pPr>
      <w:r>
        <w:rPr>
          <w:rFonts w:ascii="Times New Roman" w:hAnsi="Times New Roman" w:cs="Times New Roman"/>
          <w:lang w:val="et-EE"/>
        </w:rPr>
        <w:t>Kaamerate ja videovalve süsteemi tehniline kirjeldus on Lisa</w:t>
      </w:r>
    </w:p>
    <w:p w14:paraId="35374F2F" w14:textId="77777777" w:rsidR="006E45D1" w:rsidRPr="00834F05" w:rsidRDefault="002D131C">
      <w:pPr>
        <w:pStyle w:val="Loenditpp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Tarnitavad seadmed peavad olema täiskomplektsed ja sobivad iseseisvaks paigalduseks (sh kaablid, kinnitused, toiteplokid jms);</w:t>
      </w:r>
    </w:p>
    <w:p w14:paraId="75634DC5" w14:textId="5A9AE6B9" w:rsidR="006E45D1" w:rsidRPr="00834F05" w:rsidRDefault="002D131C">
      <w:pPr>
        <w:pStyle w:val="Loendinumber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Tarnetingimused:</w:t>
      </w:r>
    </w:p>
    <w:p w14:paraId="7DAB7626" w14:textId="37E58E98" w:rsidR="006E45D1" w:rsidRPr="00834F05" w:rsidRDefault="002D131C">
      <w:pPr>
        <w:pStyle w:val="Loenditpp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 xml:space="preserve">Seadmed tuleb tarnida Rakverre aadressile </w:t>
      </w:r>
      <w:r w:rsidR="00834F05">
        <w:rPr>
          <w:rFonts w:ascii="Times New Roman" w:hAnsi="Times New Roman" w:cs="Times New Roman"/>
          <w:lang w:val="et-EE"/>
        </w:rPr>
        <w:t>Kastani pst hiljemalt 20.juuni 2025</w:t>
      </w:r>
    </w:p>
    <w:p w14:paraId="35E08C1D" w14:textId="77777777" w:rsidR="006E45D1" w:rsidRPr="00834F05" w:rsidRDefault="002D131C">
      <w:pPr>
        <w:pStyle w:val="Loenditpp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Tarnitud kaup peab olema uus, originaalpakendis ning varustatud tootja dokumentatsiooniga.</w:t>
      </w:r>
    </w:p>
    <w:p w14:paraId="026BF534" w14:textId="77777777" w:rsidR="006E45D1" w:rsidRPr="00834F05" w:rsidRDefault="002D131C">
      <w:pPr>
        <w:pStyle w:val="Loendinumber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4. Pakkumuse esitamine:</w:t>
      </w:r>
    </w:p>
    <w:p w14:paraId="02AA7601" w14:textId="77777777" w:rsidR="006E45D1" w:rsidRPr="00834F05" w:rsidRDefault="002D131C">
      <w:pPr>
        <w:pStyle w:val="Loenditpp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Hinnapakkumine tuleb esitada hiljemalt 19. mai 2025 e-posti aadressile: andres.uska@rakverespordikeskus.ee;</w:t>
      </w:r>
    </w:p>
    <w:p w14:paraId="607DBAFD" w14:textId="77777777" w:rsidR="006E45D1" w:rsidRPr="00834F05" w:rsidRDefault="002D131C">
      <w:pPr>
        <w:pStyle w:val="Loenditpp"/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Küsimuste korral palume pöörduda haldusjuhi poole samal e-posti aadressil.</w:t>
      </w:r>
    </w:p>
    <w:p w14:paraId="527B5658" w14:textId="0DD66C80" w:rsidR="006E45D1" w:rsidRPr="00834F05" w:rsidRDefault="002D131C">
      <w:pPr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Rakvere Spordikeskus jätab endale õiguse küsida lisainfot, pidada läbirääkimisi või jätta pakkumusmenetluse tulemusel leping sõlmimata</w:t>
      </w:r>
      <w:r w:rsidR="00834F05">
        <w:rPr>
          <w:rFonts w:ascii="Times New Roman" w:hAnsi="Times New Roman" w:cs="Times New Roman"/>
          <w:lang w:val="et-EE"/>
        </w:rPr>
        <w:t xml:space="preserve"> kui pakkumised ületavad eelarvelisi vahendeid</w:t>
      </w:r>
      <w:r w:rsidRPr="00834F05">
        <w:rPr>
          <w:rFonts w:ascii="Times New Roman" w:hAnsi="Times New Roman" w:cs="Times New Roman"/>
          <w:lang w:val="et-EE"/>
        </w:rPr>
        <w:t>.</w:t>
      </w:r>
    </w:p>
    <w:p w14:paraId="60AC4961" w14:textId="77777777" w:rsidR="006E45D1" w:rsidRPr="00834F05" w:rsidRDefault="002D131C">
      <w:pPr>
        <w:rPr>
          <w:rFonts w:ascii="Times New Roman" w:hAnsi="Times New Roman" w:cs="Times New Roman"/>
          <w:lang w:val="et-EE"/>
        </w:rPr>
      </w:pPr>
      <w:r w:rsidRPr="00834F05">
        <w:rPr>
          <w:rFonts w:ascii="Times New Roman" w:hAnsi="Times New Roman" w:cs="Times New Roman"/>
          <w:lang w:val="et-EE"/>
        </w:rPr>
        <w:t>Lisaküsimuste korral palume pöörduda telefonil 512 5206.</w:t>
      </w:r>
    </w:p>
    <w:sectPr w:rsidR="006E45D1" w:rsidRPr="00834F05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oendi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oendi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oenditpp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oenditpp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oendi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oenditpp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46490058">
    <w:abstractNumId w:val="8"/>
  </w:num>
  <w:num w:numId="2" w16cid:durableId="459765418">
    <w:abstractNumId w:val="6"/>
  </w:num>
  <w:num w:numId="3" w16cid:durableId="1528105196">
    <w:abstractNumId w:val="5"/>
  </w:num>
  <w:num w:numId="4" w16cid:durableId="2006400970">
    <w:abstractNumId w:val="4"/>
  </w:num>
  <w:num w:numId="5" w16cid:durableId="1374111650">
    <w:abstractNumId w:val="7"/>
  </w:num>
  <w:num w:numId="6" w16cid:durableId="258417893">
    <w:abstractNumId w:val="3"/>
  </w:num>
  <w:num w:numId="7" w16cid:durableId="1204710472">
    <w:abstractNumId w:val="2"/>
  </w:num>
  <w:num w:numId="8" w16cid:durableId="121004554">
    <w:abstractNumId w:val="1"/>
  </w:num>
  <w:num w:numId="9" w16cid:durableId="330179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2D131C"/>
    <w:rsid w:val="00326F90"/>
    <w:rsid w:val="006E45D1"/>
    <w:rsid w:val="007957FE"/>
    <w:rsid w:val="00834F05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70E272"/>
  <w14:defaultImageDpi w14:val="300"/>
  <w15:docId w15:val="{FD225737-4006-480C-B4D1-A3B3A664D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FC693F"/>
  </w:style>
  <w:style w:type="paragraph" w:styleId="Pealkiri1">
    <w:name w:val="heading 1"/>
    <w:basedOn w:val="Normaallaad"/>
    <w:next w:val="Normaallaad"/>
    <w:link w:val="Pealkiri1Mr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Pealkiri2">
    <w:name w:val="heading 2"/>
    <w:basedOn w:val="Normaallaad"/>
    <w:next w:val="Normaallaad"/>
    <w:link w:val="Pealkiri2Mr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ealkiri3">
    <w:name w:val="heading 3"/>
    <w:basedOn w:val="Normaallaad"/>
    <w:next w:val="Normaallaad"/>
    <w:link w:val="Pealkiri3Mr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Pis">
    <w:name w:val="header"/>
    <w:basedOn w:val="Normaallaad"/>
    <w:link w:val="PisMr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E618BF"/>
  </w:style>
  <w:style w:type="paragraph" w:styleId="Jalus">
    <w:name w:val="footer"/>
    <w:basedOn w:val="Normaallaad"/>
    <w:link w:val="JalusMr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E618BF"/>
  </w:style>
  <w:style w:type="paragraph" w:styleId="Vahedeta">
    <w:name w:val="No Spacing"/>
    <w:uiPriority w:val="1"/>
    <w:qFormat/>
    <w:rsid w:val="00FC693F"/>
    <w:pPr>
      <w:spacing w:after="0" w:line="240" w:lineRule="auto"/>
    </w:pPr>
  </w:style>
  <w:style w:type="character" w:customStyle="1" w:styleId="Pealkiri1Mrk">
    <w:name w:val="Pealkiri 1 Märk"/>
    <w:basedOn w:val="Liguvaikefont"/>
    <w:link w:val="Pealkiri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ealkiri2Mrk">
    <w:name w:val="Pealkiri 2 Märk"/>
    <w:basedOn w:val="Liguvaikefont"/>
    <w:link w:val="Pealkiri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Pealkiri3Mrk">
    <w:name w:val="Pealkiri 3 Märk"/>
    <w:basedOn w:val="Liguvaikefont"/>
    <w:link w:val="Pealkiri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ealkiriMrk">
    <w:name w:val="Pealkiri Märk"/>
    <w:basedOn w:val="Liguvaikefont"/>
    <w:link w:val="Pealkiri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apealkiriMrk">
    <w:name w:val="Alapealkiri Märk"/>
    <w:basedOn w:val="Liguvaikefont"/>
    <w:link w:val="Alapealkiri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oendilik">
    <w:name w:val="List Paragraph"/>
    <w:basedOn w:val="Normaallaad"/>
    <w:uiPriority w:val="34"/>
    <w:qFormat/>
    <w:rsid w:val="00FC693F"/>
    <w:pPr>
      <w:ind w:left="720"/>
      <w:contextualSpacing/>
    </w:pPr>
  </w:style>
  <w:style w:type="paragraph" w:styleId="Kehatekst">
    <w:name w:val="Body Text"/>
    <w:basedOn w:val="Normaallaad"/>
    <w:link w:val="KehatekstMrk"/>
    <w:uiPriority w:val="99"/>
    <w:unhideWhenUsed/>
    <w:rsid w:val="00AA1D8D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rsid w:val="00AA1D8D"/>
  </w:style>
  <w:style w:type="paragraph" w:styleId="Kehatekst2">
    <w:name w:val="Body Text 2"/>
    <w:basedOn w:val="Normaallaad"/>
    <w:link w:val="Kehatekst2Mrk"/>
    <w:uiPriority w:val="99"/>
    <w:unhideWhenUsed/>
    <w:rsid w:val="00AA1D8D"/>
    <w:pPr>
      <w:spacing w:after="120" w:line="480" w:lineRule="auto"/>
    </w:pPr>
  </w:style>
  <w:style w:type="character" w:customStyle="1" w:styleId="Kehatekst2Mrk">
    <w:name w:val="Kehatekst 2 Märk"/>
    <w:basedOn w:val="Liguvaikefont"/>
    <w:link w:val="Kehatekst2"/>
    <w:uiPriority w:val="99"/>
    <w:rsid w:val="00AA1D8D"/>
  </w:style>
  <w:style w:type="paragraph" w:styleId="Kehatekst3">
    <w:name w:val="Body Text 3"/>
    <w:basedOn w:val="Normaallaad"/>
    <w:link w:val="Kehatekst3Mr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Kehatekst3Mrk">
    <w:name w:val="Kehatekst 3 Märk"/>
    <w:basedOn w:val="Liguvaikefont"/>
    <w:link w:val="Kehatekst3"/>
    <w:uiPriority w:val="99"/>
    <w:rsid w:val="00AA1D8D"/>
    <w:rPr>
      <w:sz w:val="16"/>
      <w:szCs w:val="16"/>
    </w:rPr>
  </w:style>
  <w:style w:type="paragraph" w:styleId="Loend">
    <w:name w:val="List"/>
    <w:basedOn w:val="Normaallaad"/>
    <w:uiPriority w:val="99"/>
    <w:unhideWhenUsed/>
    <w:rsid w:val="00AA1D8D"/>
    <w:pPr>
      <w:ind w:left="360" w:hanging="360"/>
      <w:contextualSpacing/>
    </w:pPr>
  </w:style>
  <w:style w:type="paragraph" w:styleId="Loend2">
    <w:name w:val="List 2"/>
    <w:basedOn w:val="Normaallaad"/>
    <w:uiPriority w:val="99"/>
    <w:unhideWhenUsed/>
    <w:rsid w:val="00326F90"/>
    <w:pPr>
      <w:ind w:left="720" w:hanging="360"/>
      <w:contextualSpacing/>
    </w:pPr>
  </w:style>
  <w:style w:type="paragraph" w:styleId="Loend3">
    <w:name w:val="List 3"/>
    <w:basedOn w:val="Normaallaad"/>
    <w:uiPriority w:val="99"/>
    <w:unhideWhenUsed/>
    <w:rsid w:val="00326F90"/>
    <w:pPr>
      <w:ind w:left="1080" w:hanging="360"/>
      <w:contextualSpacing/>
    </w:pPr>
  </w:style>
  <w:style w:type="paragraph" w:styleId="Loenditpp">
    <w:name w:val="List Bullet"/>
    <w:basedOn w:val="Normaallaad"/>
    <w:uiPriority w:val="99"/>
    <w:unhideWhenUsed/>
    <w:rsid w:val="00326F90"/>
    <w:pPr>
      <w:numPr>
        <w:numId w:val="1"/>
      </w:numPr>
      <w:contextualSpacing/>
    </w:pPr>
  </w:style>
  <w:style w:type="paragraph" w:styleId="Loenditpp2">
    <w:name w:val="List Bullet 2"/>
    <w:basedOn w:val="Normaallaad"/>
    <w:uiPriority w:val="99"/>
    <w:unhideWhenUsed/>
    <w:rsid w:val="00326F90"/>
    <w:pPr>
      <w:numPr>
        <w:numId w:val="2"/>
      </w:numPr>
      <w:contextualSpacing/>
    </w:pPr>
  </w:style>
  <w:style w:type="paragraph" w:styleId="Loenditpp3">
    <w:name w:val="List Bullet 3"/>
    <w:basedOn w:val="Normaallaad"/>
    <w:uiPriority w:val="99"/>
    <w:unhideWhenUsed/>
    <w:rsid w:val="00326F90"/>
    <w:pPr>
      <w:numPr>
        <w:numId w:val="3"/>
      </w:numPr>
      <w:contextualSpacing/>
    </w:pPr>
  </w:style>
  <w:style w:type="paragraph" w:styleId="Loendinumber">
    <w:name w:val="List Number"/>
    <w:basedOn w:val="Normaallaad"/>
    <w:uiPriority w:val="99"/>
    <w:unhideWhenUsed/>
    <w:rsid w:val="00326F90"/>
    <w:pPr>
      <w:numPr>
        <w:numId w:val="5"/>
      </w:numPr>
      <w:contextualSpacing/>
    </w:pPr>
  </w:style>
  <w:style w:type="paragraph" w:styleId="Loendinumber2">
    <w:name w:val="List Number 2"/>
    <w:basedOn w:val="Normaallaad"/>
    <w:uiPriority w:val="99"/>
    <w:unhideWhenUsed/>
    <w:rsid w:val="0029639D"/>
    <w:pPr>
      <w:numPr>
        <w:numId w:val="6"/>
      </w:numPr>
      <w:contextualSpacing/>
    </w:pPr>
  </w:style>
  <w:style w:type="paragraph" w:styleId="Loendinumber3">
    <w:name w:val="List Number 3"/>
    <w:basedOn w:val="Normaallaad"/>
    <w:uiPriority w:val="99"/>
    <w:unhideWhenUsed/>
    <w:rsid w:val="0029639D"/>
    <w:pPr>
      <w:numPr>
        <w:numId w:val="7"/>
      </w:numPr>
      <w:contextualSpacing/>
    </w:pPr>
  </w:style>
  <w:style w:type="paragraph" w:styleId="Loendijtk">
    <w:name w:val="List Continue"/>
    <w:basedOn w:val="Normaallaad"/>
    <w:uiPriority w:val="99"/>
    <w:unhideWhenUsed/>
    <w:rsid w:val="0029639D"/>
    <w:pPr>
      <w:spacing w:after="120"/>
      <w:ind w:left="360"/>
      <w:contextualSpacing/>
    </w:pPr>
  </w:style>
  <w:style w:type="paragraph" w:styleId="Loendijtk2">
    <w:name w:val="List Continue 2"/>
    <w:basedOn w:val="Normaallaad"/>
    <w:uiPriority w:val="99"/>
    <w:unhideWhenUsed/>
    <w:rsid w:val="0029639D"/>
    <w:pPr>
      <w:spacing w:after="120"/>
      <w:ind w:left="720"/>
      <w:contextualSpacing/>
    </w:pPr>
  </w:style>
  <w:style w:type="paragraph" w:styleId="Loendijtk3">
    <w:name w:val="List Continue 3"/>
    <w:basedOn w:val="Normaallaad"/>
    <w:uiPriority w:val="99"/>
    <w:unhideWhenUsed/>
    <w:rsid w:val="0029639D"/>
    <w:pPr>
      <w:spacing w:after="120"/>
      <w:ind w:left="1080"/>
      <w:contextualSpacing/>
    </w:pPr>
  </w:style>
  <w:style w:type="paragraph" w:styleId="Makrotekst">
    <w:name w:val="macro"/>
    <w:link w:val="MakrotekstMr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tekstMrk">
    <w:name w:val="Makrotekst Märk"/>
    <w:basedOn w:val="Liguvaikefont"/>
    <w:link w:val="Makrotekst"/>
    <w:uiPriority w:val="99"/>
    <w:rsid w:val="0029639D"/>
    <w:rPr>
      <w:rFonts w:ascii="Courier" w:hAnsi="Courier"/>
      <w:sz w:val="20"/>
      <w:szCs w:val="20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FC693F"/>
    <w:rPr>
      <w:i/>
      <w:iCs/>
      <w:color w:val="000000" w:themeColor="text1"/>
    </w:rPr>
  </w:style>
  <w:style w:type="character" w:customStyle="1" w:styleId="TsitaatMrk">
    <w:name w:val="Tsitaat Märk"/>
    <w:basedOn w:val="Liguvaikefont"/>
    <w:link w:val="Tsitaat"/>
    <w:uiPriority w:val="29"/>
    <w:rsid w:val="00FC693F"/>
    <w:rPr>
      <w:i/>
      <w:iCs/>
      <w:color w:val="000000" w:themeColor="text1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Pealdis">
    <w:name w:val="caption"/>
    <w:basedOn w:val="Normaallaad"/>
    <w:next w:val="Normaallaad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ugev">
    <w:name w:val="Strong"/>
    <w:basedOn w:val="Liguvaikefont"/>
    <w:uiPriority w:val="22"/>
    <w:qFormat/>
    <w:rsid w:val="00FC693F"/>
    <w:rPr>
      <w:b/>
      <w:bCs/>
    </w:rPr>
  </w:style>
  <w:style w:type="character" w:styleId="Rhutus">
    <w:name w:val="Emphasis"/>
    <w:basedOn w:val="Liguvaikefont"/>
    <w:uiPriority w:val="20"/>
    <w:qFormat/>
    <w:rsid w:val="00FC693F"/>
    <w:rPr>
      <w:i/>
      <w:iCs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FC693F"/>
    <w:rPr>
      <w:b/>
      <w:bCs/>
      <w:i/>
      <w:iCs/>
      <w:color w:val="4F81BD" w:themeColor="accent1"/>
    </w:rPr>
  </w:style>
  <w:style w:type="character" w:styleId="Vaevumrgatavrhutus">
    <w:name w:val="Subtle Emphasis"/>
    <w:basedOn w:val="Liguvaikefont"/>
    <w:uiPriority w:val="19"/>
    <w:qFormat/>
    <w:rsid w:val="00FC693F"/>
    <w:rPr>
      <w:i/>
      <w:iCs/>
      <w:color w:val="808080" w:themeColor="text1" w:themeTint="7F"/>
    </w:rPr>
  </w:style>
  <w:style w:type="character" w:styleId="Selgeltmrgatavrhutus">
    <w:name w:val="Intense Emphasis"/>
    <w:basedOn w:val="Liguvaikefont"/>
    <w:uiPriority w:val="21"/>
    <w:qFormat/>
    <w:rsid w:val="00FC693F"/>
    <w:rPr>
      <w:b/>
      <w:bCs/>
      <w:i/>
      <w:iCs/>
      <w:color w:val="4F81BD" w:themeColor="accent1"/>
    </w:rPr>
  </w:style>
  <w:style w:type="character" w:styleId="Vaevumrgatavviide">
    <w:name w:val="Subtle Reference"/>
    <w:basedOn w:val="Liguvaikefont"/>
    <w:uiPriority w:val="31"/>
    <w:qFormat/>
    <w:rsid w:val="00FC693F"/>
    <w:rPr>
      <w:smallCaps/>
      <w:color w:val="C0504D" w:themeColor="accent2"/>
      <w:u w:val="single"/>
    </w:rPr>
  </w:style>
  <w:style w:type="character" w:styleId="Selgeltmrgatavviide">
    <w:name w:val="Intense Reference"/>
    <w:basedOn w:val="Liguvaike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Raamatupealkiri">
    <w:name w:val="Book Title"/>
    <w:basedOn w:val="Liguvaikefont"/>
    <w:uiPriority w:val="33"/>
    <w:qFormat/>
    <w:rsid w:val="00FC693F"/>
    <w:rPr>
      <w:b/>
      <w:bCs/>
      <w:smallCaps/>
      <w:spacing w:val="5"/>
    </w:rPr>
  </w:style>
  <w:style w:type="paragraph" w:styleId="Sisukorrapealkiri">
    <w:name w:val="TOC Heading"/>
    <w:basedOn w:val="Pealkiri1"/>
    <w:next w:val="Normaallaad"/>
    <w:uiPriority w:val="39"/>
    <w:semiHidden/>
    <w:unhideWhenUsed/>
    <w:qFormat/>
    <w:rsid w:val="00FC693F"/>
    <w:pPr>
      <w:outlineLvl w:val="9"/>
    </w:pPr>
  </w:style>
  <w:style w:type="table" w:styleId="Kontuurtabel">
    <w:name w:val="Table Grid"/>
    <w:basedOn w:val="Normaaltabe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Helevarjustus">
    <w:name w:val="Light Shading"/>
    <w:basedOn w:val="Normaaltabe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evarjustusrhk1">
    <w:name w:val="Light Shading Accent 1"/>
    <w:basedOn w:val="Normaaltabe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Helevarjustusrhk2">
    <w:name w:val="Light Shading Accent 2"/>
    <w:basedOn w:val="Normaaltabe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Helevarjustusrhk3">
    <w:name w:val="Light Shading Accent 3"/>
    <w:basedOn w:val="Normaaltabe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Helevarjustusrhk4">
    <w:name w:val="Light Shading Accent 4"/>
    <w:basedOn w:val="Normaaltabe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Helevarjustusrhk5">
    <w:name w:val="Light Shading Accent 5"/>
    <w:basedOn w:val="Normaaltabe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Helevarjustusrhk6">
    <w:name w:val="Light Shading Accent 6"/>
    <w:basedOn w:val="Normaaltabe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Heleloend">
    <w:name w:val="Light List"/>
    <w:basedOn w:val="Normaal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eloendrhk1">
    <w:name w:val="Light List Accent 1"/>
    <w:basedOn w:val="Normaaltabe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Heleloendrhk2">
    <w:name w:val="Light List Accent 2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Heleloendrhk3">
    <w:name w:val="Light List Accent 3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Heleloendrhk4">
    <w:name w:val="Light List Accent 4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Heleloendrhk5">
    <w:name w:val="Light List Accent 5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Heleloendrhk6">
    <w:name w:val="Light List Accent 6"/>
    <w:basedOn w:val="Normaaltabe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Helekoordinaatvrk">
    <w:name w:val="Light Grid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ekoordinaatvrkrhk1">
    <w:name w:val="Light Grid Accent 1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Helekoordinaatvrkrhk2">
    <w:name w:val="Light Grid Accent 2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Helekoordinaatvrkrhk3">
    <w:name w:val="Light Grid Accent 3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Helekoordinaatvrkrhk4">
    <w:name w:val="Light Grid Accent 4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Helekoordinaatvrkrhk5">
    <w:name w:val="Light Grid Accent 5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Helekoordinaatvrkrhk6">
    <w:name w:val="Light Grid Accent 6"/>
    <w:basedOn w:val="Normaaltabe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Keskminevarjustus1">
    <w:name w:val="Medium Shading 1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1">
    <w:name w:val="Medium Shading 1 Accent 1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2">
    <w:name w:val="Medium Shading 1 Accent 2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3">
    <w:name w:val="Medium Shading 1 Accent 3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4">
    <w:name w:val="Medium Shading 1 Accent 4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5">
    <w:name w:val="Medium Shading 1 Accent 5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1rhk6">
    <w:name w:val="Medium Shading 1 Accent 6"/>
    <w:basedOn w:val="Normaaltabe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Keskminevarjustus2">
    <w:name w:val="Medium Shading 2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1">
    <w:name w:val="Medium Shading 2 Accent 1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2">
    <w:name w:val="Medium Shading 2 Accent 2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3">
    <w:name w:val="Medium Shading 2 Accent 3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4">
    <w:name w:val="Medium Shading 2 Accent 4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5">
    <w:name w:val="Medium Shading 2 Accent 5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varjustus2rhk6">
    <w:name w:val="Medium Shading 2 Accent 6"/>
    <w:basedOn w:val="Normaaltabe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eskmineloend1">
    <w:name w:val="Medium List 1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Keskmineloend1rhk1">
    <w:name w:val="Medium List 1 Accent 1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Keskmineloend1rhk2">
    <w:name w:val="Medium List 1 Accent 2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Keskmineloend1rhk3">
    <w:name w:val="Medium List 1 Accent 3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Keskmineloend1rhk4">
    <w:name w:val="Medium List 1 Accent 4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Keskmineloend1rhk5">
    <w:name w:val="Medium List 1 Accent 5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Keskmineloend1rhk6">
    <w:name w:val="Medium List 1 Accent 6"/>
    <w:basedOn w:val="Normaaltabe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Keskmineloend2">
    <w:name w:val="Medium List 2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1">
    <w:name w:val="Medium List 2 Accent 1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2">
    <w:name w:val="Medium List 2 Accent 2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3">
    <w:name w:val="Medium List 2 Accent 3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4">
    <w:name w:val="Medium List 2 Accent 4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5">
    <w:name w:val="Medium List 2 Accent 5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loend2rhk6">
    <w:name w:val="Medium List 2 Accent 6"/>
    <w:basedOn w:val="Normaaltabe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Keskminekoordinaatvrk1">
    <w:name w:val="Medium Grid 1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eskminekoordinaatvrk1rhk1">
    <w:name w:val="Medium Grid 1 Accent 1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eskminekoordinaatvrk1rhk2">
    <w:name w:val="Medium Grid 1 Accent 2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eskminekoordinaatvrk1rhk3">
    <w:name w:val="Medium Grid 1 Accent 3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eskminekoordinaatvrk1rhk4">
    <w:name w:val="Medium Grid 1 Accent 4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eskminekoordinaatvrk1rhk5">
    <w:name w:val="Medium Grid 1 Accent 5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eskminekoordinaatvrk1rhk6">
    <w:name w:val="Medium Grid 1 Accent 6"/>
    <w:basedOn w:val="Normaaltabe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Keskminekoordinaatvrk2">
    <w:name w:val="Medium Grid 2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1">
    <w:name w:val="Medium Grid 2 Accent 1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2">
    <w:name w:val="Medium Grid 2 Accent 2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3">
    <w:name w:val="Medium Grid 2 Accent 3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4">
    <w:name w:val="Medium Grid 2 Accent 4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5">
    <w:name w:val="Medium Grid 2 Accent 5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2rhk6">
    <w:name w:val="Medium Grid 2 Accent 6"/>
    <w:basedOn w:val="Normaaltabe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Keskminekoordinaatvrk3">
    <w:name w:val="Medium Grid 3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Keskminekoordinaatvrk3rhk1">
    <w:name w:val="Medium Grid 3 Accent 1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Keskminekoordinaatvrk3rhk2">
    <w:name w:val="Medium Grid 3 Accent 2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Keskminekoordinaatvrk3rhk3">
    <w:name w:val="Medium Grid 3 Accent 3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Keskminekoordinaatvrk3rhk4">
    <w:name w:val="Medium Grid 3 Accent 4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Keskminekoordinaatvrk3rhk5">
    <w:name w:val="Medium Grid 3 Accent 5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Keskminekoordinaatvrk3rhk6">
    <w:name w:val="Medium Grid 3 Accent 6"/>
    <w:basedOn w:val="Normaaltabe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umeloend">
    <w:name w:val="Dark List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umeloendrhk1">
    <w:name w:val="Dark List Accent 1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umeloendrhk2">
    <w:name w:val="Dark List Accent 2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umeloendrhk3">
    <w:name w:val="Dark List Accent 3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umeloendrhk4">
    <w:name w:val="Dark List Accent 4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umeloendrhk5">
    <w:name w:val="Dark List Accent 5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umeloendrhk6">
    <w:name w:val="Dark List Accent 6"/>
    <w:basedOn w:val="Normaaltabe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Vrvilinevarjustus">
    <w:name w:val="Colorful Shading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1">
    <w:name w:val="Colorful Shading Accent 1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2">
    <w:name w:val="Colorful Shading Accent 2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3">
    <w:name w:val="Colorful Shading Accent 3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Vrvilinevarjustusrhk4">
    <w:name w:val="Colorful Shading Accent 4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5">
    <w:name w:val="Colorful Shading Accent 5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varjustusrhk6">
    <w:name w:val="Colorful Shading Accent 6"/>
    <w:basedOn w:val="Normaaltabe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Vrvilineloend">
    <w:name w:val="Colorful List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Vrvilineloendrhk1">
    <w:name w:val="Colorful List Accent 1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Vrvilineloendrhk2">
    <w:name w:val="Colorful List Accent 2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Vrvilineloendrhk3">
    <w:name w:val="Colorful List Accent 3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Vrvilineloendrhk4">
    <w:name w:val="Colorful List Accent 4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Vrvilineloendrhk5">
    <w:name w:val="Colorful List Accent 5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Vrvilineloendrhk6">
    <w:name w:val="Colorful List Accent 6"/>
    <w:basedOn w:val="Normaaltabe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Vrvilinekoordinaatvrk">
    <w:name w:val="Colorful Grid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Vrvilinekoordinaatvrkrhk1">
    <w:name w:val="Colorful Grid Accent 1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Vrvilinekoordinaatvrkrhk2">
    <w:name w:val="Colorful Grid Accent 2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Vrvilinekoordinaatvrkrhk3">
    <w:name w:val="Colorful Grid Accent 3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Vrvilinekoordinaatvrkrhk4">
    <w:name w:val="Colorful Grid Accent 4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Vrvilinekoordinaatvrkrhk5">
    <w:name w:val="Colorful Grid Accent 5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Vrvilinekoordinaatvrkrhk6">
    <w:name w:val="Colorful Grid Accent 6"/>
    <w:basedOn w:val="Normaaltabe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F3193C1-A670-4F58-AB55-7CAAD2721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190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Ave Sats</cp:lastModifiedBy>
  <cp:revision>3</cp:revision>
  <dcterms:created xsi:type="dcterms:W3CDTF">2013-12-23T23:15:00Z</dcterms:created>
  <dcterms:modified xsi:type="dcterms:W3CDTF">2025-04-30T11:42:00Z</dcterms:modified>
  <cp:category/>
</cp:coreProperties>
</file>