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CFB1AC" w14:textId="77777777" w:rsidR="00A00DD4" w:rsidRDefault="00BE3B04">
      <w:pPr>
        <w:pStyle w:val="Title"/>
        <w:jc w:val="center"/>
      </w:pPr>
      <w:r>
        <w:t xml:space="preserve">Hanke Tehniline </w:t>
      </w:r>
      <w:proofErr w:type="spellStart"/>
      <w:r>
        <w:t>Spetsifikatsioon</w:t>
      </w:r>
      <w:proofErr w:type="spellEnd"/>
    </w:p>
    <w:p w14:paraId="20DFD3B3" w14:textId="77777777" w:rsidR="00A00DD4" w:rsidRDefault="00BE3B04">
      <w:pPr>
        <w:pStyle w:val="Heading1"/>
      </w:pPr>
      <w:r>
        <w:t xml:space="preserve">8-portiline 10G SFP+ </w:t>
      </w:r>
      <w:proofErr w:type="spellStart"/>
      <w:r>
        <w:t>hallatav</w:t>
      </w:r>
      <w:proofErr w:type="spellEnd"/>
      <w:r>
        <w:t xml:space="preserve"> </w:t>
      </w:r>
      <w:proofErr w:type="spellStart"/>
      <w:r>
        <w:t>võrgulüliti</w:t>
      </w:r>
      <w:proofErr w:type="spellEnd"/>
      <w:r>
        <w:t xml:space="preserve"> (</w:t>
      </w:r>
      <w:proofErr w:type="spellStart"/>
      <w:r>
        <w:t>keskhaldust</w:t>
      </w:r>
      <w:proofErr w:type="spellEnd"/>
      <w:r>
        <w:t xml:space="preserve"> </w:t>
      </w:r>
      <w:proofErr w:type="spellStart"/>
      <w:r>
        <w:t>toetav</w:t>
      </w:r>
      <w:proofErr w:type="spellEnd"/>
      <w:r>
        <w:t>)</w:t>
      </w:r>
    </w:p>
    <w:p w14:paraId="45C9470E" w14:textId="469D3803" w:rsidR="00A00DD4" w:rsidRDefault="00BE3B04">
      <w:proofErr w:type="spellStart"/>
      <w:r>
        <w:t>Käesolev</w:t>
      </w:r>
      <w:proofErr w:type="spellEnd"/>
      <w:r>
        <w:t xml:space="preserve"> </w:t>
      </w:r>
      <w:proofErr w:type="spellStart"/>
      <w:r>
        <w:t>tehniline</w:t>
      </w:r>
      <w:proofErr w:type="spellEnd"/>
      <w:r>
        <w:t xml:space="preserve"> </w:t>
      </w:r>
      <w:proofErr w:type="spellStart"/>
      <w:r>
        <w:t>spetsifikatsioon</w:t>
      </w:r>
      <w:proofErr w:type="spellEnd"/>
      <w:r>
        <w:t xml:space="preserve"> </w:t>
      </w:r>
      <w:proofErr w:type="spellStart"/>
      <w:r>
        <w:t>kirjeldab</w:t>
      </w:r>
      <w:proofErr w:type="spellEnd"/>
      <w:r>
        <w:t xml:space="preserve"> </w:t>
      </w:r>
      <w:proofErr w:type="spellStart"/>
      <w:r>
        <w:t>võrgulüliti</w:t>
      </w:r>
      <w:proofErr w:type="spellEnd"/>
      <w:r>
        <w:t xml:space="preserve"> </w:t>
      </w:r>
      <w:proofErr w:type="spellStart"/>
      <w:r>
        <w:t>minimaalsetele</w:t>
      </w:r>
      <w:proofErr w:type="spellEnd"/>
      <w:r>
        <w:t xml:space="preserve"> </w:t>
      </w:r>
      <w:proofErr w:type="spellStart"/>
      <w:r>
        <w:t>tehnilistele</w:t>
      </w:r>
      <w:proofErr w:type="spellEnd"/>
      <w:r>
        <w:t xml:space="preserve"> </w:t>
      </w:r>
      <w:proofErr w:type="spellStart"/>
      <w:r>
        <w:t>nõuetele</w:t>
      </w:r>
      <w:proofErr w:type="spellEnd"/>
      <w:r>
        <w:t xml:space="preserve"> </w:t>
      </w:r>
      <w:proofErr w:type="spellStart"/>
      <w:r>
        <w:t>vastavust</w:t>
      </w:r>
      <w:proofErr w:type="spellEnd"/>
      <w:r>
        <w:t xml:space="preserve">, </w:t>
      </w:r>
      <w:proofErr w:type="spellStart"/>
      <w:r>
        <w:t>võimaldades</w:t>
      </w:r>
      <w:proofErr w:type="spellEnd"/>
      <w:r>
        <w:t xml:space="preserve"> </w:t>
      </w:r>
      <w:proofErr w:type="spellStart"/>
      <w:r>
        <w:t>samas</w:t>
      </w:r>
      <w:proofErr w:type="spellEnd"/>
      <w:r>
        <w:t xml:space="preserve"> </w:t>
      </w:r>
      <w:proofErr w:type="spellStart"/>
      <w:r>
        <w:t>tagada</w:t>
      </w:r>
      <w:proofErr w:type="spellEnd"/>
      <w:r>
        <w:t xml:space="preserve"> </w:t>
      </w:r>
      <w:proofErr w:type="spellStart"/>
      <w:r>
        <w:t>võrgu</w:t>
      </w:r>
      <w:proofErr w:type="spellEnd"/>
      <w:r>
        <w:t xml:space="preserve"> </w:t>
      </w:r>
      <w:proofErr w:type="spellStart"/>
      <w:r>
        <w:t>funktsionaalsuse</w:t>
      </w:r>
      <w:proofErr w:type="spellEnd"/>
      <w:r w:rsidR="0079230D">
        <w:t xml:space="preserve"> </w:t>
      </w:r>
      <w:proofErr w:type="spellStart"/>
      <w:r w:rsidR="0079230D">
        <w:t>pakutava</w:t>
      </w:r>
      <w:proofErr w:type="spellEnd"/>
      <w:r w:rsidR="005B7239">
        <w:t xml:space="preserve"> (</w:t>
      </w:r>
      <w:proofErr w:type="spellStart"/>
      <w:r w:rsidR="005B7239" w:rsidRPr="005B7239">
        <w:t>Ruuter</w:t>
      </w:r>
      <w:proofErr w:type="spellEnd"/>
      <w:r w:rsidR="005B7239" w:rsidRPr="005B7239">
        <w:t xml:space="preserve"> / </w:t>
      </w:r>
      <w:proofErr w:type="spellStart"/>
      <w:r w:rsidR="005B7239" w:rsidRPr="005B7239">
        <w:t>tulemüür</w:t>
      </w:r>
      <w:proofErr w:type="spellEnd"/>
      <w:r w:rsidR="005B7239" w:rsidRPr="005B7239">
        <w:t xml:space="preserve"> / VPN-gateway</w:t>
      </w:r>
      <w:r w:rsidR="005B7239">
        <w:t>)</w:t>
      </w:r>
      <w:r>
        <w:t xml:space="preserve"> </w:t>
      </w:r>
      <w:proofErr w:type="spellStart"/>
      <w:r>
        <w:t>keskhaldussüsteemi</w:t>
      </w:r>
      <w:proofErr w:type="spellEnd"/>
      <w:r>
        <w:t xml:space="preserve"> </w:t>
      </w:r>
      <w:proofErr w:type="spellStart"/>
      <w:r>
        <w:t>kaudu</w:t>
      </w:r>
      <w:proofErr w:type="spellEnd"/>
      <w:r>
        <w:t>.</w:t>
      </w:r>
    </w:p>
    <w:p w14:paraId="55B7B36F" w14:textId="77777777" w:rsidR="00A00DD4" w:rsidRDefault="00BE3B04">
      <w:pPr>
        <w:pStyle w:val="Heading2"/>
      </w:pPr>
      <w:r>
        <w:t xml:space="preserve">1. </w:t>
      </w:r>
      <w:proofErr w:type="spellStart"/>
      <w:r>
        <w:t>Üldkirjeldus</w:t>
      </w:r>
      <w:proofErr w:type="spellEnd"/>
    </w:p>
    <w:p w14:paraId="036B90E1" w14:textId="23772E4B" w:rsidR="00A00DD4" w:rsidRDefault="00BE3B04">
      <w:pPr>
        <w:pStyle w:val="ListBullet"/>
      </w:pPr>
      <w:proofErr w:type="spellStart"/>
      <w:r>
        <w:t>Hangitav</w:t>
      </w:r>
      <w:proofErr w:type="spellEnd"/>
      <w:r>
        <w:t xml:space="preserve"> </w:t>
      </w:r>
      <w:proofErr w:type="spellStart"/>
      <w:r>
        <w:t>seade</w:t>
      </w:r>
      <w:proofErr w:type="spellEnd"/>
      <w:r>
        <w:t xml:space="preserve"> </w:t>
      </w:r>
      <w:proofErr w:type="spellStart"/>
      <w:r>
        <w:t>peab</w:t>
      </w:r>
      <w:proofErr w:type="spellEnd"/>
      <w:r>
        <w:t xml:space="preserve"> </w:t>
      </w:r>
      <w:proofErr w:type="spellStart"/>
      <w:r>
        <w:t>olema</w:t>
      </w:r>
      <w:proofErr w:type="spellEnd"/>
      <w:r>
        <w:t xml:space="preserve"> </w:t>
      </w:r>
      <w:proofErr w:type="spellStart"/>
      <w:r>
        <w:t>hallatav</w:t>
      </w:r>
      <w:proofErr w:type="spellEnd"/>
      <w:r>
        <w:t xml:space="preserve"> Layer 2 </w:t>
      </w:r>
      <w:proofErr w:type="spellStart"/>
      <w:r>
        <w:t>võrgulüliti</w:t>
      </w:r>
      <w:proofErr w:type="spellEnd"/>
      <w:r>
        <w:t xml:space="preserve">, </w:t>
      </w:r>
      <w:proofErr w:type="spellStart"/>
      <w:r>
        <w:t>millel</w:t>
      </w:r>
      <w:proofErr w:type="spellEnd"/>
      <w:r>
        <w:t xml:space="preserve"> on </w:t>
      </w:r>
      <w:proofErr w:type="spellStart"/>
      <w:r>
        <w:t>vähemalt</w:t>
      </w:r>
      <w:proofErr w:type="spellEnd"/>
      <w:r>
        <w:t xml:space="preserve"> 8 SFP+ </w:t>
      </w:r>
      <w:proofErr w:type="spellStart"/>
      <w:r>
        <w:t>porti</w:t>
      </w:r>
      <w:proofErr w:type="spellEnd"/>
      <w:r>
        <w:t xml:space="preserve">, </w:t>
      </w:r>
      <w:proofErr w:type="spellStart"/>
      <w:r>
        <w:t>igaüks</w:t>
      </w:r>
      <w:proofErr w:type="spellEnd"/>
      <w:r>
        <w:t xml:space="preserve"> </w:t>
      </w:r>
      <w:proofErr w:type="spellStart"/>
      <w:r>
        <w:t>kiirusega</w:t>
      </w:r>
      <w:proofErr w:type="spellEnd"/>
      <w:r>
        <w:t xml:space="preserve"> 10 Gbps.</w:t>
      </w:r>
    </w:p>
    <w:p w14:paraId="50A1BC43" w14:textId="77777777" w:rsidR="00A00DD4" w:rsidRDefault="00BE3B04">
      <w:pPr>
        <w:pStyle w:val="ListBullet"/>
      </w:pPr>
      <w:proofErr w:type="spellStart"/>
      <w:r>
        <w:t>Seade</w:t>
      </w:r>
      <w:proofErr w:type="spellEnd"/>
      <w:r>
        <w:t xml:space="preserve"> </w:t>
      </w:r>
      <w:proofErr w:type="spellStart"/>
      <w:r>
        <w:t>peab</w:t>
      </w:r>
      <w:proofErr w:type="spellEnd"/>
      <w:r>
        <w:t xml:space="preserve"> </w:t>
      </w:r>
      <w:proofErr w:type="spellStart"/>
      <w:r>
        <w:t>sobima</w:t>
      </w:r>
      <w:proofErr w:type="spellEnd"/>
      <w:r>
        <w:t xml:space="preserve"> </w:t>
      </w:r>
      <w:proofErr w:type="spellStart"/>
      <w:r>
        <w:t>kasutamiseks</w:t>
      </w:r>
      <w:proofErr w:type="spellEnd"/>
      <w:r>
        <w:t xml:space="preserve"> </w:t>
      </w:r>
      <w:proofErr w:type="spellStart"/>
      <w:r>
        <w:t>kõrgjõudlusega</w:t>
      </w:r>
      <w:proofErr w:type="spellEnd"/>
      <w:r>
        <w:t xml:space="preserve"> </w:t>
      </w:r>
      <w:proofErr w:type="spellStart"/>
      <w:r>
        <w:t>võrkudes</w:t>
      </w:r>
      <w:proofErr w:type="spellEnd"/>
      <w:r>
        <w:t xml:space="preserve"> </w:t>
      </w:r>
      <w:proofErr w:type="spellStart"/>
      <w:r>
        <w:t>ning</w:t>
      </w:r>
      <w:proofErr w:type="spellEnd"/>
      <w:r>
        <w:t xml:space="preserve"> </w:t>
      </w:r>
      <w:proofErr w:type="spellStart"/>
      <w:r>
        <w:t>toetama</w:t>
      </w:r>
      <w:proofErr w:type="spellEnd"/>
      <w:r>
        <w:t xml:space="preserve"> link aggregation </w:t>
      </w:r>
      <w:proofErr w:type="spellStart"/>
      <w:r>
        <w:t>funktsionaalsust</w:t>
      </w:r>
      <w:proofErr w:type="spellEnd"/>
      <w:r>
        <w:t xml:space="preserve"> (LACP).</w:t>
      </w:r>
    </w:p>
    <w:p w14:paraId="67C03CD7" w14:textId="0F3AE211" w:rsidR="00A00DD4" w:rsidRDefault="00BE3B04">
      <w:pPr>
        <w:pStyle w:val="ListBullet"/>
      </w:pPr>
      <w:proofErr w:type="spellStart"/>
      <w:r>
        <w:t>Seade</w:t>
      </w:r>
      <w:proofErr w:type="spellEnd"/>
      <w:r>
        <w:t xml:space="preserve"> </w:t>
      </w:r>
      <w:proofErr w:type="spellStart"/>
      <w:r>
        <w:t>peab</w:t>
      </w:r>
      <w:proofErr w:type="spellEnd"/>
      <w:r>
        <w:t xml:space="preserve"> </w:t>
      </w:r>
      <w:proofErr w:type="spellStart"/>
      <w:r w:rsidR="00226415">
        <w:t>olema</w:t>
      </w:r>
      <w:proofErr w:type="spellEnd"/>
      <w:r>
        <w:t xml:space="preserve"> </w:t>
      </w:r>
      <w:proofErr w:type="spellStart"/>
      <w:r>
        <w:t>passiivjahutusega</w:t>
      </w:r>
      <w:proofErr w:type="spellEnd"/>
      <w:r>
        <w:t xml:space="preserve"> (</w:t>
      </w:r>
      <w:proofErr w:type="spellStart"/>
      <w:r>
        <w:t>fanless</w:t>
      </w:r>
      <w:proofErr w:type="spellEnd"/>
      <w:r>
        <w:t>).</w:t>
      </w:r>
    </w:p>
    <w:p w14:paraId="54EAF087" w14:textId="37DCD54A" w:rsidR="00A00DD4" w:rsidRDefault="00A43D07">
      <w:pPr>
        <w:pStyle w:val="ListBullet"/>
      </w:pPr>
      <w:proofErr w:type="spellStart"/>
      <w:r>
        <w:t>Võrgulüliti</w:t>
      </w:r>
      <w:proofErr w:type="spellEnd"/>
      <w:r w:rsidR="00BE3B04">
        <w:t xml:space="preserve"> </w:t>
      </w:r>
      <w:proofErr w:type="spellStart"/>
      <w:r w:rsidR="00BE3B04">
        <w:t>peab</w:t>
      </w:r>
      <w:proofErr w:type="spellEnd"/>
      <w:r w:rsidR="00BE3B04">
        <w:t xml:space="preserve"> </w:t>
      </w:r>
      <w:proofErr w:type="spellStart"/>
      <w:r w:rsidR="00BE3B04">
        <w:t>olema</w:t>
      </w:r>
      <w:proofErr w:type="spellEnd"/>
      <w:r w:rsidR="00BE3B04">
        <w:t xml:space="preserve"> </w:t>
      </w:r>
      <w:proofErr w:type="spellStart"/>
      <w:r w:rsidR="00BE3B04">
        <w:t>kompaktne</w:t>
      </w:r>
      <w:proofErr w:type="spellEnd"/>
      <w:r w:rsidR="00BE3B04">
        <w:t xml:space="preserve"> </w:t>
      </w:r>
      <w:proofErr w:type="spellStart"/>
      <w:r w:rsidR="00BE3B04">
        <w:t>ning</w:t>
      </w:r>
      <w:proofErr w:type="spellEnd"/>
      <w:r w:rsidR="00BE3B04">
        <w:t xml:space="preserve"> </w:t>
      </w:r>
      <w:proofErr w:type="spellStart"/>
      <w:r w:rsidR="00BE3B04">
        <w:t>rack’ile</w:t>
      </w:r>
      <w:proofErr w:type="spellEnd"/>
      <w:r w:rsidR="00BE3B04">
        <w:t xml:space="preserve"> </w:t>
      </w:r>
      <w:proofErr w:type="spellStart"/>
      <w:r w:rsidR="00BE3B04">
        <w:t>paigaldatav</w:t>
      </w:r>
      <w:proofErr w:type="spellEnd"/>
      <w:r w:rsidR="00BE3B04">
        <w:t xml:space="preserve"> (1U, </w:t>
      </w:r>
      <w:proofErr w:type="spellStart"/>
      <w:r w:rsidR="00BE3B04">
        <w:t>paigaldustarvikud</w:t>
      </w:r>
      <w:proofErr w:type="spellEnd"/>
      <w:r w:rsidR="00BE3B04">
        <w:t xml:space="preserve"> </w:t>
      </w:r>
      <w:proofErr w:type="spellStart"/>
      <w:r w:rsidR="00BE3B04">
        <w:t>komplektis</w:t>
      </w:r>
      <w:proofErr w:type="spellEnd"/>
      <w:r w:rsidR="00BE3B04">
        <w:t>).</w:t>
      </w:r>
    </w:p>
    <w:p w14:paraId="541A3E83" w14:textId="77777777" w:rsidR="00A00DD4" w:rsidRDefault="00BE3B04">
      <w:pPr>
        <w:pStyle w:val="Heading2"/>
      </w:pPr>
      <w:r>
        <w:t xml:space="preserve">2. </w:t>
      </w:r>
      <w:proofErr w:type="spellStart"/>
      <w:r>
        <w:t>Võimekus</w:t>
      </w:r>
      <w:proofErr w:type="spellEnd"/>
      <w:r>
        <w:t xml:space="preserve"> ja </w:t>
      </w:r>
      <w:proofErr w:type="spellStart"/>
      <w:r>
        <w:t>jõudlus</w:t>
      </w:r>
      <w:proofErr w:type="spellEnd"/>
    </w:p>
    <w:p w14:paraId="0DDD0EC5" w14:textId="745315AF" w:rsidR="00A00DD4" w:rsidRDefault="00275FED">
      <w:pPr>
        <w:pStyle w:val="ListBullet"/>
      </w:pPr>
      <w:proofErr w:type="spellStart"/>
      <w:r>
        <w:t>Võrgul</w:t>
      </w:r>
      <w:r w:rsidR="00BE3B04">
        <w:t>üliti</w:t>
      </w:r>
      <w:proofErr w:type="spellEnd"/>
      <w:r w:rsidR="00BE3B04">
        <w:t xml:space="preserve"> </w:t>
      </w:r>
      <w:proofErr w:type="spellStart"/>
      <w:r w:rsidR="00BE3B04">
        <w:t>minimaalne</w:t>
      </w:r>
      <w:proofErr w:type="spellEnd"/>
      <w:r w:rsidR="00BE3B04">
        <w:t xml:space="preserve"> </w:t>
      </w:r>
      <w:proofErr w:type="spellStart"/>
      <w:r w:rsidR="00BE3B04">
        <w:t>mitteblokeeriv</w:t>
      </w:r>
      <w:proofErr w:type="spellEnd"/>
      <w:r w:rsidR="00BE3B04">
        <w:t xml:space="preserve"> </w:t>
      </w:r>
      <w:proofErr w:type="spellStart"/>
      <w:r w:rsidR="00BE3B04">
        <w:t>läbilaskevõime</w:t>
      </w:r>
      <w:proofErr w:type="spellEnd"/>
      <w:r w:rsidR="00BE3B04">
        <w:t>: 80 Gbps.</w:t>
      </w:r>
    </w:p>
    <w:p w14:paraId="748C539C" w14:textId="00718473" w:rsidR="00A00DD4" w:rsidRDefault="00BE3B04">
      <w:pPr>
        <w:pStyle w:val="ListBullet"/>
      </w:pPr>
      <w:proofErr w:type="spellStart"/>
      <w:r>
        <w:t>Maksimaalne</w:t>
      </w:r>
      <w:proofErr w:type="spellEnd"/>
      <w:r>
        <w:t xml:space="preserve"> </w:t>
      </w:r>
      <w:proofErr w:type="spellStart"/>
      <w:r w:rsidR="00385708">
        <w:t>võrgulüliti</w:t>
      </w:r>
      <w:proofErr w:type="spellEnd"/>
      <w:r w:rsidR="00385708">
        <w:t xml:space="preserve"> </w:t>
      </w:r>
      <w:proofErr w:type="spellStart"/>
      <w:r w:rsidR="00385708">
        <w:t>läbilaskevõime</w:t>
      </w:r>
      <w:proofErr w:type="spellEnd"/>
      <w:r>
        <w:t xml:space="preserve">: </w:t>
      </w:r>
      <w:proofErr w:type="spellStart"/>
      <w:r>
        <w:t>vähemalt</w:t>
      </w:r>
      <w:proofErr w:type="spellEnd"/>
      <w:r>
        <w:t xml:space="preserve"> 160 Gbps.</w:t>
      </w:r>
    </w:p>
    <w:p w14:paraId="467082C7" w14:textId="56E7A988" w:rsidR="00A00DD4" w:rsidRDefault="00BE3B04">
      <w:pPr>
        <w:pStyle w:val="ListBullet"/>
      </w:pPr>
      <w:proofErr w:type="spellStart"/>
      <w:r>
        <w:t>Edastamiskiirus</w:t>
      </w:r>
      <w:proofErr w:type="spellEnd"/>
      <w:r>
        <w:t xml:space="preserve">: </w:t>
      </w:r>
      <w:proofErr w:type="spellStart"/>
      <w:r>
        <w:t>vähemalt</w:t>
      </w:r>
      <w:proofErr w:type="spellEnd"/>
      <w:r>
        <w:t xml:space="preserve"> 119 Mpps.</w:t>
      </w:r>
      <w:r w:rsidR="00385708">
        <w:t xml:space="preserve"> (</w:t>
      </w:r>
      <w:proofErr w:type="spellStart"/>
      <w:r w:rsidR="00F736BB">
        <w:t>miljonit</w:t>
      </w:r>
      <w:proofErr w:type="spellEnd"/>
      <w:r w:rsidR="00F736BB">
        <w:t xml:space="preserve"> </w:t>
      </w:r>
      <w:proofErr w:type="spellStart"/>
      <w:r w:rsidR="00385708">
        <w:t>paketti</w:t>
      </w:r>
      <w:proofErr w:type="spellEnd"/>
      <w:r w:rsidR="00385708">
        <w:t xml:space="preserve"> </w:t>
      </w:r>
      <w:proofErr w:type="spellStart"/>
      <w:r w:rsidR="00385708">
        <w:t>sekundis</w:t>
      </w:r>
      <w:proofErr w:type="spellEnd"/>
      <w:r w:rsidR="00385708">
        <w:t>)</w:t>
      </w:r>
    </w:p>
    <w:p w14:paraId="6555F6EA" w14:textId="4F065880" w:rsidR="00A00DD4" w:rsidRDefault="00BE3B04">
      <w:pPr>
        <w:pStyle w:val="ListBullet"/>
      </w:pPr>
      <w:proofErr w:type="spellStart"/>
      <w:r>
        <w:t>Kõik</w:t>
      </w:r>
      <w:proofErr w:type="spellEnd"/>
      <w:r>
        <w:t xml:space="preserve"> SFP+ </w:t>
      </w:r>
      <w:proofErr w:type="spellStart"/>
      <w:r>
        <w:t>pesad</w:t>
      </w:r>
      <w:proofErr w:type="spellEnd"/>
      <w:r>
        <w:t xml:space="preserve"> </w:t>
      </w:r>
      <w:proofErr w:type="spellStart"/>
      <w:r>
        <w:t>peavad</w:t>
      </w:r>
      <w:proofErr w:type="spellEnd"/>
      <w:r>
        <w:t xml:space="preserve"> </w:t>
      </w:r>
      <w:proofErr w:type="spellStart"/>
      <w:r>
        <w:t>toetama</w:t>
      </w:r>
      <w:proofErr w:type="spellEnd"/>
      <w:r>
        <w:t xml:space="preserve"> </w:t>
      </w:r>
      <w:proofErr w:type="spellStart"/>
      <w:r>
        <w:t>nii</w:t>
      </w:r>
      <w:proofErr w:type="spellEnd"/>
      <w:r>
        <w:t xml:space="preserve"> 1</w:t>
      </w:r>
      <w:r w:rsidR="001D3331" w:rsidRPr="001D3331">
        <w:t xml:space="preserve"> </w:t>
      </w:r>
      <w:r w:rsidR="001D3331">
        <w:t>Gbps</w:t>
      </w:r>
      <w:r>
        <w:t xml:space="preserve"> </w:t>
      </w:r>
      <w:proofErr w:type="spellStart"/>
      <w:r>
        <w:t>kui</w:t>
      </w:r>
      <w:proofErr w:type="spellEnd"/>
      <w:r>
        <w:t xml:space="preserve"> 10</w:t>
      </w:r>
      <w:r w:rsidR="001D3331" w:rsidRPr="001D3331">
        <w:t xml:space="preserve"> </w:t>
      </w:r>
      <w:r w:rsidR="001D3331">
        <w:t>Gbps</w:t>
      </w:r>
      <w:r>
        <w:t xml:space="preserve"> </w:t>
      </w:r>
      <w:proofErr w:type="spellStart"/>
      <w:r>
        <w:t>ühendusi</w:t>
      </w:r>
      <w:proofErr w:type="spellEnd"/>
      <w:r>
        <w:t>.</w:t>
      </w:r>
    </w:p>
    <w:p w14:paraId="2DEE5B0E" w14:textId="4604A425" w:rsidR="00A00DD4" w:rsidRDefault="00BE3B04">
      <w:pPr>
        <w:pStyle w:val="ListBullet"/>
      </w:pPr>
      <w:proofErr w:type="spellStart"/>
      <w:r>
        <w:t>Toet</w:t>
      </w:r>
      <w:r w:rsidR="00BC10C6">
        <w:t>atud</w:t>
      </w:r>
      <w:proofErr w:type="spellEnd"/>
      <w:r w:rsidR="00BC10C6">
        <w:t xml:space="preserve"> </w:t>
      </w:r>
      <w:proofErr w:type="spellStart"/>
      <w:r w:rsidR="00BC10C6">
        <w:t>peab</w:t>
      </w:r>
      <w:proofErr w:type="spellEnd"/>
      <w:r w:rsidR="00BC10C6">
        <w:t xml:space="preserve"> </w:t>
      </w:r>
      <w:proofErr w:type="spellStart"/>
      <w:r w:rsidR="00BC10C6">
        <w:t>olema</w:t>
      </w:r>
      <w:proofErr w:type="spellEnd"/>
      <w:r>
        <w:t xml:space="preserve"> 10</w:t>
      </w:r>
      <w:r w:rsidR="001D3331" w:rsidRPr="001D3331">
        <w:t xml:space="preserve"> </w:t>
      </w:r>
      <w:r w:rsidR="001D3331">
        <w:t>Gbps</w:t>
      </w:r>
      <w:r>
        <w:t xml:space="preserve"> RJ45 </w:t>
      </w:r>
      <w:proofErr w:type="spellStart"/>
      <w:r>
        <w:t>moodulitele</w:t>
      </w:r>
      <w:proofErr w:type="spellEnd"/>
      <w:r>
        <w:t xml:space="preserve"> </w:t>
      </w:r>
      <w:proofErr w:type="spellStart"/>
      <w:r>
        <w:t>kõigis</w:t>
      </w:r>
      <w:proofErr w:type="spellEnd"/>
      <w:r>
        <w:t xml:space="preserve"> </w:t>
      </w:r>
      <w:proofErr w:type="spellStart"/>
      <w:r>
        <w:t>portides</w:t>
      </w:r>
      <w:proofErr w:type="spellEnd"/>
      <w:r>
        <w:t xml:space="preserve"> (</w:t>
      </w:r>
      <w:proofErr w:type="spellStart"/>
      <w:r>
        <w:t>vaskmoodulid</w:t>
      </w:r>
      <w:proofErr w:type="spellEnd"/>
      <w:r>
        <w:t>).</w:t>
      </w:r>
    </w:p>
    <w:p w14:paraId="2C27FF14" w14:textId="77777777" w:rsidR="00A00DD4" w:rsidRDefault="00BE3B04">
      <w:pPr>
        <w:pStyle w:val="Heading2"/>
      </w:pPr>
      <w:r>
        <w:t xml:space="preserve">3. </w:t>
      </w:r>
      <w:proofErr w:type="spellStart"/>
      <w:r>
        <w:t>Haldus</w:t>
      </w:r>
      <w:proofErr w:type="spellEnd"/>
      <w:r>
        <w:t xml:space="preserve"> ja </w:t>
      </w:r>
      <w:proofErr w:type="spellStart"/>
      <w:r>
        <w:t>kasutusmugavus</w:t>
      </w:r>
      <w:proofErr w:type="spellEnd"/>
    </w:p>
    <w:p w14:paraId="157177B0" w14:textId="776EC5B0" w:rsidR="00A00DD4" w:rsidRDefault="00BE3B04">
      <w:pPr>
        <w:pStyle w:val="ListBullet"/>
      </w:pPr>
      <w:proofErr w:type="spellStart"/>
      <w:r>
        <w:t>Seade</w:t>
      </w:r>
      <w:proofErr w:type="spellEnd"/>
      <w:r>
        <w:t xml:space="preserve"> </w:t>
      </w:r>
      <w:proofErr w:type="spellStart"/>
      <w:r>
        <w:t>peab</w:t>
      </w:r>
      <w:proofErr w:type="spellEnd"/>
      <w:r>
        <w:t xml:space="preserve"> </w:t>
      </w:r>
      <w:proofErr w:type="spellStart"/>
      <w:r>
        <w:t>olema</w:t>
      </w:r>
      <w:proofErr w:type="spellEnd"/>
      <w:r>
        <w:t xml:space="preserve"> </w:t>
      </w:r>
      <w:proofErr w:type="spellStart"/>
      <w:r>
        <w:t>hallatav</w:t>
      </w:r>
      <w:proofErr w:type="spellEnd"/>
      <w:r>
        <w:t xml:space="preserve"> </w:t>
      </w:r>
      <w:proofErr w:type="spellStart"/>
      <w:r>
        <w:t>läbi</w:t>
      </w:r>
      <w:proofErr w:type="spellEnd"/>
      <w:r>
        <w:t xml:space="preserve"> </w:t>
      </w:r>
      <w:proofErr w:type="spellStart"/>
      <w:r w:rsidR="00A60496">
        <w:t>pakutava</w:t>
      </w:r>
      <w:proofErr w:type="spellEnd"/>
      <w:r w:rsidR="00A60496">
        <w:t xml:space="preserve"> ( </w:t>
      </w:r>
      <w:proofErr w:type="spellStart"/>
      <w:r w:rsidR="00A60496" w:rsidRPr="00A60496">
        <w:t>Ruuter</w:t>
      </w:r>
      <w:proofErr w:type="spellEnd"/>
      <w:r w:rsidR="00A60496" w:rsidRPr="00A60496">
        <w:t xml:space="preserve"> / </w:t>
      </w:r>
      <w:proofErr w:type="spellStart"/>
      <w:r w:rsidR="00A60496" w:rsidRPr="00A60496">
        <w:t>tulemüür</w:t>
      </w:r>
      <w:proofErr w:type="spellEnd"/>
      <w:r w:rsidR="00A60496" w:rsidRPr="00A60496">
        <w:t xml:space="preserve"> / VPN-gateway</w:t>
      </w:r>
      <w:r w:rsidR="00A60496">
        <w:t xml:space="preserve">) </w:t>
      </w:r>
      <w:proofErr w:type="spellStart"/>
      <w:r>
        <w:t>keskse</w:t>
      </w:r>
      <w:proofErr w:type="spellEnd"/>
      <w:r>
        <w:t xml:space="preserve"> </w:t>
      </w:r>
      <w:proofErr w:type="spellStart"/>
      <w:r>
        <w:t>tarkvarapõhise</w:t>
      </w:r>
      <w:proofErr w:type="spellEnd"/>
      <w:r>
        <w:t xml:space="preserve"> </w:t>
      </w:r>
      <w:proofErr w:type="spellStart"/>
      <w:r>
        <w:t>kontrolleri</w:t>
      </w:r>
      <w:proofErr w:type="spellEnd"/>
      <w:r>
        <w:t xml:space="preserve">, mis </w:t>
      </w:r>
      <w:proofErr w:type="spellStart"/>
      <w:r>
        <w:t>võimaldab</w:t>
      </w:r>
      <w:proofErr w:type="spellEnd"/>
      <w:r>
        <w:t xml:space="preserve"> </w:t>
      </w:r>
      <w:proofErr w:type="spellStart"/>
      <w:r w:rsidR="00553469">
        <w:t>võrgulülitit</w:t>
      </w:r>
      <w:proofErr w:type="spellEnd"/>
      <w:r>
        <w:t xml:space="preserve"> </w:t>
      </w:r>
      <w:proofErr w:type="spellStart"/>
      <w:r>
        <w:t>ühest</w:t>
      </w:r>
      <w:proofErr w:type="spellEnd"/>
      <w:r>
        <w:t xml:space="preserve"> </w:t>
      </w:r>
      <w:proofErr w:type="spellStart"/>
      <w:r>
        <w:t>kohast</w:t>
      </w:r>
      <w:proofErr w:type="spellEnd"/>
      <w:r>
        <w:t xml:space="preserve"> </w:t>
      </w:r>
      <w:proofErr w:type="spellStart"/>
      <w:r>
        <w:t>konfigureerida</w:t>
      </w:r>
      <w:proofErr w:type="spellEnd"/>
      <w:r>
        <w:t xml:space="preserve">, </w:t>
      </w:r>
      <w:proofErr w:type="spellStart"/>
      <w:r>
        <w:t>jälgida</w:t>
      </w:r>
      <w:proofErr w:type="spellEnd"/>
      <w:r>
        <w:t xml:space="preserve"> ja </w:t>
      </w:r>
      <w:proofErr w:type="spellStart"/>
      <w:r>
        <w:t>hallata</w:t>
      </w:r>
      <w:proofErr w:type="spellEnd"/>
      <w:r>
        <w:t>.</w:t>
      </w:r>
    </w:p>
    <w:p w14:paraId="29798587" w14:textId="2EFEA112" w:rsidR="00A00DD4" w:rsidRDefault="00210BE9">
      <w:pPr>
        <w:pStyle w:val="ListBullet"/>
      </w:pPr>
      <w:proofErr w:type="spellStart"/>
      <w:r>
        <w:t>Võrgul</w:t>
      </w:r>
      <w:r w:rsidR="00BE3B04">
        <w:t>ülitil</w:t>
      </w:r>
      <w:proofErr w:type="spellEnd"/>
      <w:r w:rsidR="00BE3B04">
        <w:t xml:space="preserve"> </w:t>
      </w:r>
      <w:proofErr w:type="spellStart"/>
      <w:r w:rsidR="00BE3B04">
        <w:t>peab</w:t>
      </w:r>
      <w:proofErr w:type="spellEnd"/>
      <w:r w:rsidR="00BE3B04">
        <w:t xml:space="preserve"> </w:t>
      </w:r>
      <w:proofErr w:type="spellStart"/>
      <w:r w:rsidR="00BE3B04">
        <w:t>olema</w:t>
      </w:r>
      <w:proofErr w:type="spellEnd"/>
      <w:r w:rsidR="00BE3B04">
        <w:t xml:space="preserve"> </w:t>
      </w:r>
      <w:proofErr w:type="spellStart"/>
      <w:r w:rsidR="00BE3B04">
        <w:t>vähemalt</w:t>
      </w:r>
      <w:proofErr w:type="spellEnd"/>
      <w:r w:rsidR="00BE3B04">
        <w:t xml:space="preserve"> 1.3-tolline </w:t>
      </w:r>
      <w:proofErr w:type="spellStart"/>
      <w:r w:rsidR="00BE3B04">
        <w:t>puutetundlik</w:t>
      </w:r>
      <w:proofErr w:type="spellEnd"/>
      <w:r w:rsidR="00BE3B04">
        <w:t xml:space="preserve"> </w:t>
      </w:r>
      <w:proofErr w:type="spellStart"/>
      <w:r w:rsidR="00BE3B04">
        <w:t>ekraan</w:t>
      </w:r>
      <w:proofErr w:type="spellEnd"/>
      <w:r w:rsidR="00BE3B04">
        <w:t xml:space="preserve"> </w:t>
      </w:r>
      <w:proofErr w:type="spellStart"/>
      <w:r w:rsidR="00BE3B04">
        <w:t>kohalikuks</w:t>
      </w:r>
      <w:proofErr w:type="spellEnd"/>
      <w:r w:rsidR="00BE3B04">
        <w:t xml:space="preserve"> </w:t>
      </w:r>
      <w:proofErr w:type="spellStart"/>
      <w:r w:rsidR="00BE3B04">
        <w:t>halduseks</w:t>
      </w:r>
      <w:proofErr w:type="spellEnd"/>
      <w:r w:rsidR="00BE3B04">
        <w:t xml:space="preserve"> ja </w:t>
      </w:r>
      <w:proofErr w:type="spellStart"/>
      <w:r w:rsidR="00BE3B04">
        <w:t>oleku</w:t>
      </w:r>
      <w:proofErr w:type="spellEnd"/>
      <w:r w:rsidR="00BE3B04">
        <w:t xml:space="preserve"> </w:t>
      </w:r>
      <w:proofErr w:type="spellStart"/>
      <w:r w:rsidR="00BE3B04">
        <w:t>jälgimiseks</w:t>
      </w:r>
      <w:proofErr w:type="spellEnd"/>
      <w:r w:rsidR="00BE3B04">
        <w:t>.</w:t>
      </w:r>
    </w:p>
    <w:p w14:paraId="5CB7DAF8" w14:textId="77777777" w:rsidR="00A00DD4" w:rsidRDefault="00BE3B04">
      <w:pPr>
        <w:pStyle w:val="Heading2"/>
      </w:pPr>
      <w:r>
        <w:t xml:space="preserve">4. </w:t>
      </w:r>
      <w:proofErr w:type="spellStart"/>
      <w:r>
        <w:t>Mehaanilised</w:t>
      </w:r>
      <w:proofErr w:type="spellEnd"/>
      <w:r>
        <w:t xml:space="preserve"> </w:t>
      </w:r>
      <w:proofErr w:type="spellStart"/>
      <w:r>
        <w:t>omadused</w:t>
      </w:r>
      <w:proofErr w:type="spellEnd"/>
    </w:p>
    <w:p w14:paraId="14584286" w14:textId="77777777" w:rsidR="00A00DD4" w:rsidRDefault="00BE3B04">
      <w:pPr>
        <w:pStyle w:val="ListBullet"/>
      </w:pPr>
      <w:proofErr w:type="spellStart"/>
      <w:r>
        <w:t>Maksimaalsed</w:t>
      </w:r>
      <w:proofErr w:type="spellEnd"/>
      <w:r>
        <w:t xml:space="preserve"> </w:t>
      </w:r>
      <w:proofErr w:type="spellStart"/>
      <w:r>
        <w:t>mõõtmed</w:t>
      </w:r>
      <w:proofErr w:type="spellEnd"/>
      <w:r>
        <w:t xml:space="preserve"> (</w:t>
      </w:r>
      <w:proofErr w:type="spellStart"/>
      <w:r>
        <w:t>ilma</w:t>
      </w:r>
      <w:proofErr w:type="spellEnd"/>
      <w:r>
        <w:t xml:space="preserve"> </w:t>
      </w:r>
      <w:proofErr w:type="spellStart"/>
      <w:r>
        <w:t>kinnitusteta</w:t>
      </w:r>
      <w:proofErr w:type="spellEnd"/>
      <w:r>
        <w:t>): 443 x 120 x 44 mm.</w:t>
      </w:r>
    </w:p>
    <w:p w14:paraId="356ED629" w14:textId="10B9AC10" w:rsidR="00A00DD4" w:rsidRDefault="00BE3B04">
      <w:pPr>
        <w:pStyle w:val="ListBullet"/>
      </w:pPr>
      <w:r>
        <w:t xml:space="preserve">Kaal </w:t>
      </w:r>
      <w:proofErr w:type="spellStart"/>
      <w:r>
        <w:t>koos</w:t>
      </w:r>
      <w:proofErr w:type="spellEnd"/>
      <w:r>
        <w:t xml:space="preserve"> rack-</w:t>
      </w:r>
      <w:proofErr w:type="spellStart"/>
      <w:r>
        <w:t>kinnitustega</w:t>
      </w:r>
      <w:proofErr w:type="spellEnd"/>
      <w:r>
        <w:t xml:space="preserve">: </w:t>
      </w:r>
      <w:proofErr w:type="spellStart"/>
      <w:r w:rsidR="00127C2E">
        <w:t>kuni</w:t>
      </w:r>
      <w:proofErr w:type="spellEnd"/>
      <w:r>
        <w:t xml:space="preserve"> 2.7 kg.</w:t>
      </w:r>
    </w:p>
    <w:p w14:paraId="781AA354" w14:textId="77777777" w:rsidR="00A00DD4" w:rsidRDefault="00BE3B04">
      <w:pPr>
        <w:pStyle w:val="ListBullet"/>
      </w:pPr>
      <w:proofErr w:type="spellStart"/>
      <w:r>
        <w:t>Korpuse</w:t>
      </w:r>
      <w:proofErr w:type="spellEnd"/>
      <w:r>
        <w:t xml:space="preserve"> </w:t>
      </w:r>
      <w:proofErr w:type="spellStart"/>
      <w:r>
        <w:t>materjal</w:t>
      </w:r>
      <w:proofErr w:type="spellEnd"/>
      <w:r>
        <w:t>: SGCC teras.</w:t>
      </w:r>
    </w:p>
    <w:p w14:paraId="30F8D5D0" w14:textId="17AFA52C" w:rsidR="00A00DD4" w:rsidRDefault="00E323A3">
      <w:pPr>
        <w:pStyle w:val="ListBullet"/>
      </w:pPr>
      <w:proofErr w:type="spellStart"/>
      <w:r>
        <w:t>Peab</w:t>
      </w:r>
      <w:proofErr w:type="spellEnd"/>
      <w:r>
        <w:t xml:space="preserve"> </w:t>
      </w:r>
      <w:proofErr w:type="spellStart"/>
      <w:r>
        <w:t>olema</w:t>
      </w:r>
      <w:proofErr w:type="spellEnd"/>
      <w:r w:rsidR="00BE3B04">
        <w:t xml:space="preserve"> </w:t>
      </w:r>
      <w:proofErr w:type="spellStart"/>
      <w:r w:rsidR="00BE3B04">
        <w:t>ilma</w:t>
      </w:r>
      <w:proofErr w:type="spellEnd"/>
      <w:r w:rsidR="00BE3B04">
        <w:t xml:space="preserve"> </w:t>
      </w:r>
      <w:proofErr w:type="spellStart"/>
      <w:r w:rsidR="00BE3B04">
        <w:t>ventilaatorita</w:t>
      </w:r>
      <w:proofErr w:type="spellEnd"/>
      <w:r w:rsidR="00BE3B04">
        <w:t xml:space="preserve"> (</w:t>
      </w:r>
      <w:proofErr w:type="spellStart"/>
      <w:r w:rsidR="00BE3B04">
        <w:t>passiivjahutus</w:t>
      </w:r>
      <w:proofErr w:type="spellEnd"/>
      <w:r w:rsidR="00BE3B04">
        <w:t>).</w:t>
      </w:r>
    </w:p>
    <w:p w14:paraId="552F4F9F" w14:textId="77777777" w:rsidR="00A00DD4" w:rsidRDefault="00BE3B04">
      <w:pPr>
        <w:pStyle w:val="Heading2"/>
      </w:pPr>
      <w:r>
        <w:t xml:space="preserve">5. </w:t>
      </w:r>
      <w:proofErr w:type="spellStart"/>
      <w:r>
        <w:t>Toide</w:t>
      </w:r>
      <w:proofErr w:type="spellEnd"/>
      <w:r>
        <w:t xml:space="preserve"> ja </w:t>
      </w:r>
      <w:proofErr w:type="spellStart"/>
      <w:r>
        <w:t>energiatarve</w:t>
      </w:r>
      <w:proofErr w:type="spellEnd"/>
    </w:p>
    <w:p w14:paraId="130E7668" w14:textId="77777777" w:rsidR="00A00DD4" w:rsidRDefault="00BE3B04">
      <w:pPr>
        <w:pStyle w:val="ListBullet"/>
      </w:pPr>
      <w:proofErr w:type="spellStart"/>
      <w:r>
        <w:t>Toiteallikas</w:t>
      </w:r>
      <w:proofErr w:type="spellEnd"/>
      <w:r>
        <w:t xml:space="preserve">: </w:t>
      </w:r>
      <w:proofErr w:type="spellStart"/>
      <w:r>
        <w:t>sisseehitatud</w:t>
      </w:r>
      <w:proofErr w:type="spellEnd"/>
      <w:r>
        <w:t xml:space="preserve"> AC/DC </w:t>
      </w:r>
      <w:proofErr w:type="spellStart"/>
      <w:r>
        <w:t>toiteplokk</w:t>
      </w:r>
      <w:proofErr w:type="spellEnd"/>
      <w:r>
        <w:t>.</w:t>
      </w:r>
    </w:p>
    <w:p w14:paraId="2CE13FFC" w14:textId="77777777" w:rsidR="00A00DD4" w:rsidRDefault="00BE3B04">
      <w:pPr>
        <w:pStyle w:val="ListBullet"/>
      </w:pPr>
      <w:proofErr w:type="spellStart"/>
      <w:r>
        <w:t>Sisendpinge</w:t>
      </w:r>
      <w:proofErr w:type="spellEnd"/>
      <w:r>
        <w:t>: 100–240 V AC, 50/60 Hz.</w:t>
      </w:r>
    </w:p>
    <w:p w14:paraId="586075F8" w14:textId="77777777" w:rsidR="00A00DD4" w:rsidRDefault="00BE3B04">
      <w:pPr>
        <w:pStyle w:val="ListBullet"/>
      </w:pPr>
      <w:proofErr w:type="spellStart"/>
      <w:r>
        <w:t>Maksimaalne</w:t>
      </w:r>
      <w:proofErr w:type="spellEnd"/>
      <w:r>
        <w:t xml:space="preserve"> </w:t>
      </w:r>
      <w:proofErr w:type="spellStart"/>
      <w:r>
        <w:t>võimsustarve</w:t>
      </w:r>
      <w:proofErr w:type="spellEnd"/>
      <w:r>
        <w:t xml:space="preserve">: </w:t>
      </w:r>
      <w:proofErr w:type="spellStart"/>
      <w:r>
        <w:t>kuni</w:t>
      </w:r>
      <w:proofErr w:type="spellEnd"/>
      <w:r>
        <w:t xml:space="preserve"> 30 W.</w:t>
      </w:r>
    </w:p>
    <w:p w14:paraId="5103F2CD" w14:textId="0C5E0504" w:rsidR="00A00DD4" w:rsidRDefault="00BE3B04">
      <w:pPr>
        <w:pStyle w:val="Heading2"/>
      </w:pPr>
      <w:r>
        <w:lastRenderedPageBreak/>
        <w:t xml:space="preserve">6. </w:t>
      </w:r>
      <w:proofErr w:type="spellStart"/>
      <w:r>
        <w:t>Keskkonnatingimused</w:t>
      </w:r>
      <w:proofErr w:type="spellEnd"/>
      <w:r>
        <w:t xml:space="preserve"> ja </w:t>
      </w:r>
      <w:proofErr w:type="spellStart"/>
      <w:r w:rsidR="009860CD">
        <w:t>töökindlus</w:t>
      </w:r>
      <w:proofErr w:type="spellEnd"/>
    </w:p>
    <w:p w14:paraId="1F86895A" w14:textId="77777777" w:rsidR="00A00DD4" w:rsidRDefault="00BE3B04">
      <w:pPr>
        <w:pStyle w:val="ListBullet"/>
      </w:pPr>
      <w:proofErr w:type="spellStart"/>
      <w:r>
        <w:t>Töötemperatuur</w:t>
      </w:r>
      <w:proofErr w:type="spellEnd"/>
      <w:r>
        <w:t xml:space="preserve">: –5°C </w:t>
      </w:r>
      <w:proofErr w:type="spellStart"/>
      <w:r>
        <w:t>kuni</w:t>
      </w:r>
      <w:proofErr w:type="spellEnd"/>
      <w:r>
        <w:t xml:space="preserve"> +40°C.</w:t>
      </w:r>
    </w:p>
    <w:p w14:paraId="0750043C" w14:textId="77777777" w:rsidR="00A00DD4" w:rsidRDefault="00BE3B04">
      <w:pPr>
        <w:pStyle w:val="ListBullet"/>
      </w:pPr>
      <w:proofErr w:type="spellStart"/>
      <w:r>
        <w:t>Õhuniiskus</w:t>
      </w:r>
      <w:proofErr w:type="spellEnd"/>
      <w:r>
        <w:t>: 10–90% (</w:t>
      </w:r>
      <w:proofErr w:type="spellStart"/>
      <w:r>
        <w:t>mittekondenseeruv</w:t>
      </w:r>
      <w:proofErr w:type="spellEnd"/>
      <w:r>
        <w:t>).</w:t>
      </w:r>
    </w:p>
    <w:p w14:paraId="1F974060" w14:textId="7E391291" w:rsidR="009860CD" w:rsidRDefault="00BE3B04" w:rsidP="00BE38D0">
      <w:pPr>
        <w:pStyle w:val="ListBullet"/>
      </w:pPr>
      <w:r>
        <w:t xml:space="preserve">ESD/EMP </w:t>
      </w:r>
      <w:proofErr w:type="spellStart"/>
      <w:r>
        <w:t>kaitse</w:t>
      </w:r>
      <w:proofErr w:type="spellEnd"/>
      <w:r>
        <w:t xml:space="preserve">: </w:t>
      </w:r>
      <w:proofErr w:type="spellStart"/>
      <w:r>
        <w:t>vähemalt</w:t>
      </w:r>
      <w:proofErr w:type="spellEnd"/>
      <w:r>
        <w:t xml:space="preserve"> ±16kV (</w:t>
      </w:r>
      <w:proofErr w:type="spellStart"/>
      <w:r>
        <w:t>õhk</w:t>
      </w:r>
      <w:proofErr w:type="spellEnd"/>
      <w:r>
        <w:t>), ±12kV (</w:t>
      </w:r>
      <w:proofErr w:type="spellStart"/>
      <w:r>
        <w:t>kontakt</w:t>
      </w:r>
      <w:proofErr w:type="spellEnd"/>
      <w:r>
        <w:t>).</w:t>
      </w:r>
    </w:p>
    <w:p w14:paraId="3327D5FF" w14:textId="77777777" w:rsidR="009860CD" w:rsidRDefault="009860CD" w:rsidP="009860CD">
      <w:pPr>
        <w:pStyle w:val="ListBullet"/>
      </w:pPr>
      <w:r>
        <w:t xml:space="preserve">CE, FCC, IC </w:t>
      </w:r>
      <w:proofErr w:type="spellStart"/>
      <w:r>
        <w:t>sertifikaatidega</w:t>
      </w:r>
      <w:proofErr w:type="spellEnd"/>
      <w:r>
        <w:t>.</w:t>
      </w:r>
    </w:p>
    <w:p w14:paraId="44B2EF68" w14:textId="77777777" w:rsidR="009860CD" w:rsidRDefault="009860CD" w:rsidP="009860CD">
      <w:pPr>
        <w:pStyle w:val="ListBullet"/>
        <w:numPr>
          <w:ilvl w:val="0"/>
          <w:numId w:val="0"/>
        </w:numPr>
        <w:ind w:left="360"/>
      </w:pPr>
    </w:p>
    <w:p w14:paraId="78BAAC71" w14:textId="77777777" w:rsidR="00A00DD4" w:rsidRDefault="00BE3B04">
      <w:pPr>
        <w:pStyle w:val="Heading2"/>
      </w:pPr>
      <w:r>
        <w:t xml:space="preserve">7. </w:t>
      </w:r>
      <w:proofErr w:type="spellStart"/>
      <w:r>
        <w:t>Kasutuseesmärk</w:t>
      </w:r>
      <w:proofErr w:type="spellEnd"/>
      <w:r>
        <w:t xml:space="preserve"> ja </w:t>
      </w:r>
      <w:proofErr w:type="spellStart"/>
      <w:r>
        <w:t>ühilduvus</w:t>
      </w:r>
      <w:proofErr w:type="spellEnd"/>
    </w:p>
    <w:p w14:paraId="2C765E38" w14:textId="553139C5" w:rsidR="00A00DD4" w:rsidRDefault="00BE3B04">
      <w:pPr>
        <w:pStyle w:val="ListBullet"/>
      </w:pPr>
      <w:proofErr w:type="spellStart"/>
      <w:r>
        <w:t>Seade</w:t>
      </w:r>
      <w:proofErr w:type="spellEnd"/>
      <w:r>
        <w:t xml:space="preserve"> </w:t>
      </w:r>
      <w:proofErr w:type="spellStart"/>
      <w:r>
        <w:t>peab</w:t>
      </w:r>
      <w:proofErr w:type="spellEnd"/>
      <w:r>
        <w:t xml:space="preserve"> </w:t>
      </w:r>
      <w:proofErr w:type="spellStart"/>
      <w:r>
        <w:t>sobima</w:t>
      </w:r>
      <w:proofErr w:type="spellEnd"/>
      <w:r>
        <w:t xml:space="preserve"> </w:t>
      </w:r>
      <w:proofErr w:type="spellStart"/>
      <w:r>
        <w:t>suuremahuliste</w:t>
      </w:r>
      <w:proofErr w:type="spellEnd"/>
      <w:r>
        <w:t xml:space="preserve"> </w:t>
      </w:r>
      <w:proofErr w:type="spellStart"/>
      <w:r>
        <w:t>võrkude</w:t>
      </w:r>
      <w:proofErr w:type="spellEnd"/>
      <w:r>
        <w:t xml:space="preserve"> </w:t>
      </w:r>
      <w:proofErr w:type="spellStart"/>
      <w:r>
        <w:t>ühendamiseks</w:t>
      </w:r>
      <w:proofErr w:type="spellEnd"/>
      <w:r>
        <w:t xml:space="preserve">, </w:t>
      </w:r>
      <w:proofErr w:type="spellStart"/>
      <w:r>
        <w:t>kus</w:t>
      </w:r>
      <w:proofErr w:type="spellEnd"/>
      <w:r>
        <w:t xml:space="preserve"> </w:t>
      </w:r>
      <w:proofErr w:type="spellStart"/>
      <w:r>
        <w:t>kasutatakse</w:t>
      </w:r>
      <w:proofErr w:type="spellEnd"/>
      <w:r w:rsidR="00E208ED">
        <w:t xml:space="preserve"> </w:t>
      </w:r>
      <w:proofErr w:type="spellStart"/>
      <w:r w:rsidR="00E208ED">
        <w:t>sadu</w:t>
      </w:r>
      <w:proofErr w:type="spellEnd"/>
      <w:r w:rsidR="00E208ED">
        <w:t xml:space="preserve"> </w:t>
      </w:r>
      <w:proofErr w:type="spellStart"/>
      <w:r w:rsidR="00371A74">
        <w:t>traadita</w:t>
      </w:r>
      <w:proofErr w:type="spellEnd"/>
      <w:r w:rsidR="00371A74">
        <w:t xml:space="preserve"> </w:t>
      </w:r>
      <w:proofErr w:type="spellStart"/>
      <w:r>
        <w:t>tugijaamu</w:t>
      </w:r>
      <w:proofErr w:type="spellEnd"/>
      <w:r>
        <w:t xml:space="preserve">, </w:t>
      </w:r>
      <w:proofErr w:type="spellStart"/>
      <w:r>
        <w:t>kaameraid</w:t>
      </w:r>
      <w:proofErr w:type="spellEnd"/>
      <w:r>
        <w:t xml:space="preserve"> ja </w:t>
      </w:r>
      <w:proofErr w:type="spellStart"/>
      <w:r>
        <w:t>muid</w:t>
      </w:r>
      <w:proofErr w:type="spellEnd"/>
      <w:r>
        <w:t xml:space="preserve"> </w:t>
      </w:r>
      <w:proofErr w:type="spellStart"/>
      <w:r>
        <w:t>võrguseadmeid</w:t>
      </w:r>
      <w:proofErr w:type="spellEnd"/>
      <w:r>
        <w:t>.</w:t>
      </w:r>
    </w:p>
    <w:p w14:paraId="540944DD" w14:textId="251E5813" w:rsidR="00A00DD4" w:rsidRDefault="00BE3B04">
      <w:pPr>
        <w:pStyle w:val="ListBullet"/>
      </w:pPr>
      <w:proofErr w:type="spellStart"/>
      <w:r>
        <w:t>Seade</w:t>
      </w:r>
      <w:proofErr w:type="spellEnd"/>
      <w:r>
        <w:t xml:space="preserve"> </w:t>
      </w:r>
      <w:proofErr w:type="spellStart"/>
      <w:r>
        <w:t>peab</w:t>
      </w:r>
      <w:proofErr w:type="spellEnd"/>
      <w:r>
        <w:t xml:space="preserve"> </w:t>
      </w:r>
      <w:proofErr w:type="spellStart"/>
      <w:r>
        <w:t>sobima</w:t>
      </w:r>
      <w:proofErr w:type="spellEnd"/>
      <w:r>
        <w:t xml:space="preserve"> </w:t>
      </w:r>
      <w:proofErr w:type="spellStart"/>
      <w:r>
        <w:t>kasutamiseks</w:t>
      </w:r>
      <w:proofErr w:type="spellEnd"/>
      <w:r>
        <w:t xml:space="preserve"> </w:t>
      </w:r>
      <w:proofErr w:type="spellStart"/>
      <w:r>
        <w:t>koos</w:t>
      </w:r>
      <w:proofErr w:type="spellEnd"/>
      <w:r>
        <w:t xml:space="preserve"> </w:t>
      </w:r>
      <w:proofErr w:type="spellStart"/>
      <w:r w:rsidR="008C63A4">
        <w:t>pa</w:t>
      </w:r>
      <w:r w:rsidR="00E36BFE">
        <w:t>kutava</w:t>
      </w:r>
      <w:proofErr w:type="spellEnd"/>
      <w:r w:rsidR="00E36BFE">
        <w:t xml:space="preserve"> ( </w:t>
      </w:r>
      <w:proofErr w:type="spellStart"/>
      <w:r w:rsidR="00E36BFE" w:rsidRPr="00A60496">
        <w:t>Ruuter</w:t>
      </w:r>
      <w:proofErr w:type="spellEnd"/>
      <w:r w:rsidR="00E36BFE" w:rsidRPr="00A60496">
        <w:t xml:space="preserve"> / </w:t>
      </w:r>
      <w:proofErr w:type="spellStart"/>
      <w:r w:rsidR="00E36BFE" w:rsidRPr="00A60496">
        <w:t>tulemüür</w:t>
      </w:r>
      <w:proofErr w:type="spellEnd"/>
      <w:r w:rsidR="00E36BFE" w:rsidRPr="00A60496">
        <w:t xml:space="preserve"> / VPN-gateway</w:t>
      </w:r>
      <w:r w:rsidR="00E36BFE">
        <w:t xml:space="preserve">) </w:t>
      </w:r>
      <w:r>
        <w:t xml:space="preserve"> </w:t>
      </w:r>
      <w:proofErr w:type="spellStart"/>
      <w:r>
        <w:t>keskhaldusega</w:t>
      </w:r>
      <w:proofErr w:type="spellEnd"/>
      <w:r>
        <w:t xml:space="preserve">, </w:t>
      </w:r>
      <w:proofErr w:type="spellStart"/>
      <w:r>
        <w:t>võimaldades</w:t>
      </w:r>
      <w:proofErr w:type="spellEnd"/>
      <w:r>
        <w:t xml:space="preserve"> </w:t>
      </w:r>
      <w:proofErr w:type="spellStart"/>
      <w:r>
        <w:t>kõikide</w:t>
      </w:r>
      <w:proofErr w:type="spellEnd"/>
      <w:r>
        <w:t xml:space="preserve"> </w:t>
      </w:r>
      <w:proofErr w:type="spellStart"/>
      <w:r>
        <w:t>aktiivsete</w:t>
      </w:r>
      <w:proofErr w:type="spellEnd"/>
      <w:r>
        <w:t xml:space="preserve"> </w:t>
      </w:r>
      <w:proofErr w:type="spellStart"/>
      <w:r>
        <w:t>võrguseadmete</w:t>
      </w:r>
      <w:proofErr w:type="spellEnd"/>
      <w:r>
        <w:t xml:space="preserve"> </w:t>
      </w:r>
      <w:proofErr w:type="spellStart"/>
      <w:r>
        <w:t>ühtset</w:t>
      </w:r>
      <w:proofErr w:type="spellEnd"/>
      <w:r>
        <w:t xml:space="preserve"> </w:t>
      </w:r>
      <w:proofErr w:type="spellStart"/>
      <w:r>
        <w:t>haldust</w:t>
      </w:r>
      <w:proofErr w:type="spellEnd"/>
      <w:r>
        <w:t xml:space="preserve"> </w:t>
      </w:r>
      <w:proofErr w:type="spellStart"/>
      <w:r>
        <w:t>ühest</w:t>
      </w:r>
      <w:proofErr w:type="spellEnd"/>
      <w:r>
        <w:t xml:space="preserve"> </w:t>
      </w:r>
      <w:proofErr w:type="spellStart"/>
      <w:r>
        <w:t>kontrollerist</w:t>
      </w:r>
      <w:proofErr w:type="spellEnd"/>
      <w:r>
        <w:t>.</w:t>
      </w:r>
    </w:p>
    <w:p w14:paraId="02A3A6CF" w14:textId="77777777" w:rsidR="00A00DD4" w:rsidRDefault="00BE3B04">
      <w:pPr>
        <w:pStyle w:val="ListBullet"/>
      </w:pPr>
      <w:proofErr w:type="spellStart"/>
      <w:r>
        <w:t>Seade</w:t>
      </w:r>
      <w:proofErr w:type="spellEnd"/>
      <w:r>
        <w:t xml:space="preserve"> </w:t>
      </w:r>
      <w:proofErr w:type="spellStart"/>
      <w:r>
        <w:t>peab</w:t>
      </w:r>
      <w:proofErr w:type="spellEnd"/>
      <w:r>
        <w:t xml:space="preserve"> </w:t>
      </w:r>
      <w:proofErr w:type="spellStart"/>
      <w:r>
        <w:t>olema</w:t>
      </w:r>
      <w:proofErr w:type="spellEnd"/>
      <w:r>
        <w:t xml:space="preserve"> </w:t>
      </w:r>
      <w:proofErr w:type="spellStart"/>
      <w:r>
        <w:t>täielikult</w:t>
      </w:r>
      <w:proofErr w:type="spellEnd"/>
      <w:r>
        <w:t xml:space="preserve"> </w:t>
      </w:r>
      <w:proofErr w:type="spellStart"/>
      <w:r>
        <w:t>hallatav</w:t>
      </w:r>
      <w:proofErr w:type="spellEnd"/>
      <w:r>
        <w:t xml:space="preserve"> </w:t>
      </w:r>
      <w:proofErr w:type="spellStart"/>
      <w:r>
        <w:t>kontrolleri</w:t>
      </w:r>
      <w:proofErr w:type="spellEnd"/>
      <w:r>
        <w:t xml:space="preserve"> </w:t>
      </w:r>
      <w:proofErr w:type="spellStart"/>
      <w:r>
        <w:t>kaudu</w:t>
      </w:r>
      <w:proofErr w:type="spellEnd"/>
      <w:r>
        <w:t xml:space="preserve">, mis </w:t>
      </w:r>
      <w:proofErr w:type="spellStart"/>
      <w:r>
        <w:t>ei</w:t>
      </w:r>
      <w:proofErr w:type="spellEnd"/>
      <w:r>
        <w:t xml:space="preserve"> </w:t>
      </w:r>
      <w:proofErr w:type="spellStart"/>
      <w:r>
        <w:t>nõua</w:t>
      </w:r>
      <w:proofErr w:type="spellEnd"/>
      <w:r>
        <w:t xml:space="preserve"> </w:t>
      </w:r>
      <w:proofErr w:type="spellStart"/>
      <w:r>
        <w:t>litsentsitasusid</w:t>
      </w:r>
      <w:proofErr w:type="spellEnd"/>
      <w:r>
        <w:t xml:space="preserve"> </w:t>
      </w:r>
      <w:proofErr w:type="spellStart"/>
      <w:r>
        <w:t>ega</w:t>
      </w:r>
      <w:proofErr w:type="spellEnd"/>
      <w:r>
        <w:t xml:space="preserve"> </w:t>
      </w:r>
      <w:proofErr w:type="spellStart"/>
      <w:r>
        <w:t>lokaalse</w:t>
      </w:r>
      <w:proofErr w:type="spellEnd"/>
      <w:r>
        <w:t xml:space="preserve"> </w:t>
      </w:r>
      <w:proofErr w:type="spellStart"/>
      <w:r>
        <w:t>tarkvara</w:t>
      </w:r>
      <w:proofErr w:type="spellEnd"/>
      <w:r>
        <w:t xml:space="preserve"> </w:t>
      </w:r>
      <w:proofErr w:type="spellStart"/>
      <w:r>
        <w:t>installeerimist</w:t>
      </w:r>
      <w:proofErr w:type="spellEnd"/>
      <w:r>
        <w:t xml:space="preserve"> </w:t>
      </w:r>
      <w:proofErr w:type="spellStart"/>
      <w:r>
        <w:t>seadmele</w:t>
      </w:r>
      <w:proofErr w:type="spellEnd"/>
      <w:r>
        <w:t>.</w:t>
      </w:r>
    </w:p>
    <w:p w14:paraId="5B43027A" w14:textId="5252CDA2" w:rsidR="00A00DD4" w:rsidRDefault="00BE3B04">
      <w:pPr>
        <w:pStyle w:val="ListBullet"/>
      </w:pPr>
      <w:r>
        <w:t xml:space="preserve">Kontrolleri </w:t>
      </w:r>
      <w:proofErr w:type="spellStart"/>
      <w:r>
        <w:t>tugi</w:t>
      </w:r>
      <w:proofErr w:type="spellEnd"/>
      <w:r>
        <w:t xml:space="preserve"> </w:t>
      </w:r>
      <w:proofErr w:type="spellStart"/>
      <w:r>
        <w:t>peab</w:t>
      </w:r>
      <w:proofErr w:type="spellEnd"/>
      <w:r>
        <w:t xml:space="preserve"> </w:t>
      </w:r>
      <w:proofErr w:type="spellStart"/>
      <w:r>
        <w:t>olema</w:t>
      </w:r>
      <w:proofErr w:type="spellEnd"/>
      <w:r>
        <w:t xml:space="preserve"> </w:t>
      </w:r>
      <w:proofErr w:type="spellStart"/>
      <w:r>
        <w:t>võimeline</w:t>
      </w:r>
      <w:proofErr w:type="spellEnd"/>
      <w:r>
        <w:t xml:space="preserve"> </w:t>
      </w:r>
      <w:proofErr w:type="spellStart"/>
      <w:r>
        <w:t>kuvama</w:t>
      </w:r>
      <w:proofErr w:type="spellEnd"/>
      <w:r>
        <w:t xml:space="preserve"> </w:t>
      </w:r>
      <w:proofErr w:type="spellStart"/>
      <w:r>
        <w:t>võrgulüliti</w:t>
      </w:r>
      <w:proofErr w:type="spellEnd"/>
      <w:r>
        <w:t xml:space="preserve"> </w:t>
      </w:r>
      <w:proofErr w:type="spellStart"/>
      <w:r>
        <w:t>olekuid</w:t>
      </w:r>
      <w:proofErr w:type="spellEnd"/>
      <w:r>
        <w:t xml:space="preserve"> ja </w:t>
      </w:r>
      <w:proofErr w:type="spellStart"/>
      <w:r>
        <w:t>logisid</w:t>
      </w:r>
      <w:proofErr w:type="spellEnd"/>
      <w:r>
        <w:t xml:space="preserve"> </w:t>
      </w:r>
      <w:proofErr w:type="spellStart"/>
      <w:r>
        <w:t>reaalajas</w:t>
      </w:r>
      <w:proofErr w:type="spellEnd"/>
      <w:r>
        <w:t>.</w:t>
      </w:r>
    </w:p>
    <w:sectPr w:rsidR="00A00DD4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1F16EE1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184435475">
    <w:abstractNumId w:val="8"/>
  </w:num>
  <w:num w:numId="2" w16cid:durableId="402415739">
    <w:abstractNumId w:val="6"/>
  </w:num>
  <w:num w:numId="3" w16cid:durableId="1326855503">
    <w:abstractNumId w:val="5"/>
  </w:num>
  <w:num w:numId="4" w16cid:durableId="980885567">
    <w:abstractNumId w:val="4"/>
  </w:num>
  <w:num w:numId="5" w16cid:durableId="413403014">
    <w:abstractNumId w:val="7"/>
  </w:num>
  <w:num w:numId="6" w16cid:durableId="2102412493">
    <w:abstractNumId w:val="3"/>
  </w:num>
  <w:num w:numId="7" w16cid:durableId="947665475">
    <w:abstractNumId w:val="2"/>
  </w:num>
  <w:num w:numId="8" w16cid:durableId="1919318954">
    <w:abstractNumId w:val="1"/>
  </w:num>
  <w:num w:numId="9" w16cid:durableId="81345002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oofState w:spelling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34616"/>
    <w:rsid w:val="0006063C"/>
    <w:rsid w:val="00127C2E"/>
    <w:rsid w:val="001332A4"/>
    <w:rsid w:val="0015074B"/>
    <w:rsid w:val="00166222"/>
    <w:rsid w:val="001D3331"/>
    <w:rsid w:val="00210BE9"/>
    <w:rsid w:val="00226415"/>
    <w:rsid w:val="00264200"/>
    <w:rsid w:val="00275FED"/>
    <w:rsid w:val="0029639D"/>
    <w:rsid w:val="00326F90"/>
    <w:rsid w:val="00371A74"/>
    <w:rsid w:val="00385708"/>
    <w:rsid w:val="003A5348"/>
    <w:rsid w:val="00407E2B"/>
    <w:rsid w:val="00553469"/>
    <w:rsid w:val="005B7239"/>
    <w:rsid w:val="005E077E"/>
    <w:rsid w:val="006A2609"/>
    <w:rsid w:val="007714B0"/>
    <w:rsid w:val="00775CE3"/>
    <w:rsid w:val="0079230D"/>
    <w:rsid w:val="00794005"/>
    <w:rsid w:val="007F6B2B"/>
    <w:rsid w:val="00897325"/>
    <w:rsid w:val="008C63A4"/>
    <w:rsid w:val="009860CD"/>
    <w:rsid w:val="009D6693"/>
    <w:rsid w:val="00A00DD4"/>
    <w:rsid w:val="00A43D07"/>
    <w:rsid w:val="00A60496"/>
    <w:rsid w:val="00AA1D8D"/>
    <w:rsid w:val="00B47730"/>
    <w:rsid w:val="00BB6EB8"/>
    <w:rsid w:val="00BC10C6"/>
    <w:rsid w:val="00BE38D0"/>
    <w:rsid w:val="00BE3B04"/>
    <w:rsid w:val="00CB0664"/>
    <w:rsid w:val="00E208ED"/>
    <w:rsid w:val="00E323A3"/>
    <w:rsid w:val="00E36BFE"/>
    <w:rsid w:val="00F736BB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4062061"/>
  <w14:defaultImageDpi w14:val="300"/>
  <w15:docId w15:val="{6756101A-E170-459E-8EB3-BDB3657648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2</Pages>
  <Words>369</Words>
  <Characters>2109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2474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Aleksander Kikkas</cp:lastModifiedBy>
  <cp:revision>36</cp:revision>
  <dcterms:created xsi:type="dcterms:W3CDTF">2013-12-23T23:15:00Z</dcterms:created>
  <dcterms:modified xsi:type="dcterms:W3CDTF">2025-05-28T08:45:00Z</dcterms:modified>
  <cp:category/>
</cp:coreProperties>
</file>